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5E1" w:rsidRPr="00D51953" w:rsidRDefault="001565E1" w:rsidP="00CC06EA">
      <w:pPr>
        <w:pStyle w:val="a8"/>
        <w:tabs>
          <w:tab w:val="center" w:pos="5102"/>
          <w:tab w:val="left" w:pos="8652"/>
        </w:tabs>
        <w:ind w:right="0"/>
        <w:rPr>
          <w:sz w:val="22"/>
          <w:szCs w:val="22"/>
        </w:rPr>
      </w:pPr>
      <w:r w:rsidRPr="00D51953">
        <w:rPr>
          <w:sz w:val="22"/>
          <w:szCs w:val="22"/>
        </w:rPr>
        <w:t>ДОГОВОР ПОСТАВКИ</w:t>
      </w:r>
      <w:r w:rsidR="00A65820">
        <w:rPr>
          <w:sz w:val="22"/>
          <w:szCs w:val="22"/>
        </w:rPr>
        <w:t xml:space="preserve"> </w:t>
      </w:r>
      <w:r w:rsidRPr="00D51953">
        <w:rPr>
          <w:sz w:val="22"/>
          <w:szCs w:val="22"/>
        </w:rPr>
        <w:t xml:space="preserve">№ </w:t>
      </w:r>
    </w:p>
    <w:p w:rsidR="001565E1" w:rsidRPr="00D51953" w:rsidRDefault="001565E1" w:rsidP="00CC06EA">
      <w:pPr>
        <w:pStyle w:val="a8"/>
        <w:ind w:right="0"/>
        <w:jc w:val="both"/>
        <w:rPr>
          <w:b w:val="0"/>
          <w:sz w:val="22"/>
          <w:szCs w:val="22"/>
        </w:rPr>
      </w:pPr>
    </w:p>
    <w:tbl>
      <w:tblPr>
        <w:tblW w:w="10456" w:type="dxa"/>
        <w:tblLayout w:type="fixed"/>
        <w:tblLook w:val="0000"/>
      </w:tblPr>
      <w:tblGrid>
        <w:gridCol w:w="4914"/>
        <w:gridCol w:w="5542"/>
      </w:tblGrid>
      <w:tr w:rsidR="001565E1" w:rsidRPr="00D51953" w:rsidTr="00347354">
        <w:tc>
          <w:tcPr>
            <w:tcW w:w="4914" w:type="dxa"/>
          </w:tcPr>
          <w:p w:rsidR="001565E1" w:rsidRPr="00D51953" w:rsidRDefault="001565E1" w:rsidP="00CC06EA">
            <w:pPr>
              <w:snapToGrid/>
              <w:jc w:val="both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г. Красноярск</w:t>
            </w:r>
          </w:p>
        </w:tc>
        <w:tc>
          <w:tcPr>
            <w:tcW w:w="5542" w:type="dxa"/>
          </w:tcPr>
          <w:p w:rsidR="001565E1" w:rsidRPr="00D51953" w:rsidRDefault="00347354" w:rsidP="00CC06EA">
            <w:pPr>
              <w:snapToGrid/>
              <w:jc w:val="both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«___</w:t>
            </w:r>
            <w:r w:rsidR="001565E1" w:rsidRPr="00D51953">
              <w:rPr>
                <w:sz w:val="22"/>
                <w:szCs w:val="22"/>
              </w:rPr>
              <w:t xml:space="preserve">» </w:t>
            </w:r>
            <w:r w:rsidRPr="00D51953">
              <w:rPr>
                <w:sz w:val="22"/>
                <w:szCs w:val="22"/>
              </w:rPr>
              <w:t>_____________</w:t>
            </w:r>
            <w:r w:rsidR="006830B1">
              <w:rPr>
                <w:sz w:val="22"/>
                <w:szCs w:val="22"/>
              </w:rPr>
              <w:t>2021</w:t>
            </w:r>
            <w:r w:rsidR="001565E1" w:rsidRPr="00D51953">
              <w:rPr>
                <w:sz w:val="22"/>
                <w:szCs w:val="22"/>
              </w:rPr>
              <w:t xml:space="preserve"> г.</w:t>
            </w:r>
          </w:p>
        </w:tc>
      </w:tr>
    </w:tbl>
    <w:p w:rsidR="001565E1" w:rsidRPr="00D51953" w:rsidRDefault="001565E1" w:rsidP="00CC06EA">
      <w:pPr>
        <w:snapToGrid/>
        <w:jc w:val="both"/>
        <w:rPr>
          <w:sz w:val="22"/>
          <w:szCs w:val="22"/>
        </w:rPr>
      </w:pPr>
    </w:p>
    <w:p w:rsidR="001565E1" w:rsidRPr="00141921" w:rsidRDefault="00BF3615" w:rsidP="00CC06EA">
      <w:pPr>
        <w:snapToGrid/>
        <w:jc w:val="both"/>
        <w:rPr>
          <w:sz w:val="22"/>
          <w:szCs w:val="22"/>
        </w:rPr>
      </w:pPr>
      <w:proofErr w:type="gramStart"/>
      <w:r w:rsidRPr="00D51953">
        <w:rPr>
          <w:b/>
          <w:sz w:val="22"/>
          <w:szCs w:val="22"/>
        </w:rPr>
        <w:t>________________________</w:t>
      </w:r>
      <w:r w:rsidR="00142D2C" w:rsidRPr="00D51953">
        <w:rPr>
          <w:b/>
          <w:sz w:val="22"/>
          <w:szCs w:val="22"/>
        </w:rPr>
        <w:t>_________</w:t>
      </w:r>
      <w:r w:rsidR="001565E1" w:rsidRPr="00D51953">
        <w:rPr>
          <w:sz w:val="22"/>
          <w:szCs w:val="22"/>
        </w:rPr>
        <w:t xml:space="preserve">(сокращенное наименование – </w:t>
      </w:r>
      <w:r w:rsidRPr="00D51953">
        <w:rPr>
          <w:sz w:val="22"/>
          <w:szCs w:val="22"/>
        </w:rPr>
        <w:t>_______</w:t>
      </w:r>
      <w:r w:rsidRPr="00D51953">
        <w:rPr>
          <w:rFonts w:eastAsia="Times New Roman"/>
          <w:sz w:val="22"/>
          <w:szCs w:val="22"/>
        </w:rPr>
        <w:t>_____</w:t>
      </w:r>
      <w:r w:rsidR="001565E1" w:rsidRPr="00D51953">
        <w:rPr>
          <w:sz w:val="22"/>
          <w:szCs w:val="22"/>
        </w:rPr>
        <w:t xml:space="preserve">), именуемое в дальнейшем «Поставщик», в лице </w:t>
      </w:r>
      <w:r w:rsidRPr="00D51953">
        <w:rPr>
          <w:sz w:val="22"/>
          <w:szCs w:val="22"/>
        </w:rPr>
        <w:t>(</w:t>
      </w:r>
      <w:r w:rsidR="00D31BE0" w:rsidRPr="00D51953">
        <w:rPr>
          <w:i/>
          <w:sz w:val="22"/>
          <w:szCs w:val="22"/>
          <w:u w:val="single"/>
        </w:rPr>
        <w:t>должность,</w:t>
      </w:r>
      <w:r w:rsidR="00B63BCA" w:rsidRPr="00D51953">
        <w:rPr>
          <w:i/>
          <w:sz w:val="22"/>
          <w:szCs w:val="22"/>
          <w:u w:val="single"/>
        </w:rPr>
        <w:t xml:space="preserve"> </w:t>
      </w:r>
      <w:r w:rsidR="00E56218" w:rsidRPr="00D51953">
        <w:rPr>
          <w:i/>
          <w:sz w:val="22"/>
          <w:szCs w:val="22"/>
          <w:u w:val="single"/>
        </w:rPr>
        <w:t>Ф.И.О.</w:t>
      </w:r>
      <w:r w:rsidRPr="00D51953">
        <w:rPr>
          <w:i/>
          <w:sz w:val="22"/>
          <w:szCs w:val="22"/>
          <w:u w:val="single"/>
        </w:rPr>
        <w:t>)</w:t>
      </w:r>
      <w:r w:rsidR="001565E1" w:rsidRPr="00D51953">
        <w:rPr>
          <w:i/>
          <w:sz w:val="22"/>
          <w:szCs w:val="22"/>
          <w:u w:val="single"/>
        </w:rPr>
        <w:t>,</w:t>
      </w:r>
      <w:r w:rsidR="001565E1" w:rsidRPr="00D51953">
        <w:rPr>
          <w:sz w:val="22"/>
          <w:szCs w:val="22"/>
        </w:rPr>
        <w:t xml:space="preserve"> действующего на основании  </w:t>
      </w:r>
      <w:r w:rsidRPr="00D51953">
        <w:rPr>
          <w:sz w:val="22"/>
          <w:szCs w:val="22"/>
        </w:rPr>
        <w:t>______________</w:t>
      </w:r>
      <w:r w:rsidR="001565E1" w:rsidRPr="00D51953">
        <w:rPr>
          <w:sz w:val="22"/>
          <w:szCs w:val="22"/>
        </w:rPr>
        <w:t xml:space="preserve">, с одной стороны, и </w:t>
      </w:r>
      <w:r w:rsidRPr="00D51953">
        <w:rPr>
          <w:b/>
          <w:sz w:val="22"/>
          <w:szCs w:val="22"/>
        </w:rPr>
        <w:t>о</w:t>
      </w:r>
      <w:r w:rsidR="001565E1" w:rsidRPr="00D51953">
        <w:rPr>
          <w:b/>
          <w:sz w:val="22"/>
          <w:szCs w:val="22"/>
        </w:rPr>
        <w:t>бщество с ограниченной ответственностью «</w:t>
      </w:r>
      <w:proofErr w:type="spellStart"/>
      <w:r w:rsidR="001565E1" w:rsidRPr="00D51953">
        <w:rPr>
          <w:b/>
          <w:sz w:val="22"/>
          <w:szCs w:val="22"/>
        </w:rPr>
        <w:t>Байкитская</w:t>
      </w:r>
      <w:proofErr w:type="spellEnd"/>
      <w:r w:rsidR="00B63BCA" w:rsidRPr="00D51953">
        <w:rPr>
          <w:b/>
          <w:sz w:val="22"/>
          <w:szCs w:val="22"/>
        </w:rPr>
        <w:t xml:space="preserve"> </w:t>
      </w:r>
      <w:proofErr w:type="spellStart"/>
      <w:r w:rsidR="001565E1" w:rsidRPr="00D51953">
        <w:rPr>
          <w:b/>
          <w:sz w:val="22"/>
          <w:szCs w:val="22"/>
        </w:rPr>
        <w:t>нефтегазоразведочная</w:t>
      </w:r>
      <w:proofErr w:type="spellEnd"/>
      <w:r w:rsidR="001565E1" w:rsidRPr="00D51953">
        <w:rPr>
          <w:b/>
          <w:sz w:val="22"/>
          <w:szCs w:val="22"/>
        </w:rPr>
        <w:t xml:space="preserve"> экспедиция»</w:t>
      </w:r>
      <w:r w:rsidR="001565E1" w:rsidRPr="00D51953">
        <w:rPr>
          <w:sz w:val="22"/>
          <w:szCs w:val="22"/>
        </w:rPr>
        <w:t xml:space="preserve"> (сокращенное </w:t>
      </w:r>
      <w:r w:rsidR="001565E1" w:rsidRPr="00141921">
        <w:rPr>
          <w:sz w:val="22"/>
          <w:szCs w:val="22"/>
        </w:rPr>
        <w:t xml:space="preserve">наименование – ООО «БНГРЭ»), именуемое в дальнейшем «Покупатель», в лице генерального директора </w:t>
      </w:r>
      <w:r w:rsidR="006830B1">
        <w:rPr>
          <w:b/>
          <w:sz w:val="22"/>
          <w:szCs w:val="22"/>
        </w:rPr>
        <w:t xml:space="preserve">Ганиева </w:t>
      </w:r>
      <w:proofErr w:type="spellStart"/>
      <w:r w:rsidR="006830B1">
        <w:rPr>
          <w:b/>
          <w:sz w:val="22"/>
          <w:szCs w:val="22"/>
        </w:rPr>
        <w:t>Наиля</w:t>
      </w:r>
      <w:proofErr w:type="spellEnd"/>
      <w:r w:rsidR="006830B1">
        <w:rPr>
          <w:b/>
          <w:sz w:val="22"/>
          <w:szCs w:val="22"/>
        </w:rPr>
        <w:t xml:space="preserve"> </w:t>
      </w:r>
      <w:proofErr w:type="spellStart"/>
      <w:r w:rsidR="006830B1">
        <w:rPr>
          <w:b/>
          <w:sz w:val="22"/>
          <w:szCs w:val="22"/>
        </w:rPr>
        <w:t>Фаритовича</w:t>
      </w:r>
      <w:proofErr w:type="spellEnd"/>
      <w:r w:rsidR="001565E1" w:rsidRPr="00141921">
        <w:rPr>
          <w:sz w:val="22"/>
          <w:szCs w:val="22"/>
        </w:rPr>
        <w:t>, действующего на основании Устава, с другой стороны, совместно именуемые в дальнейшем «Стороны», а в отдельности «Сторона», заключили договор (далее</w:t>
      </w:r>
      <w:proofErr w:type="gramEnd"/>
      <w:r w:rsidR="001565E1" w:rsidRPr="00141921">
        <w:rPr>
          <w:sz w:val="22"/>
          <w:szCs w:val="22"/>
        </w:rPr>
        <w:t xml:space="preserve"> – </w:t>
      </w:r>
      <w:proofErr w:type="gramStart"/>
      <w:r w:rsidR="001565E1" w:rsidRPr="00141921">
        <w:rPr>
          <w:sz w:val="22"/>
          <w:szCs w:val="22"/>
        </w:rPr>
        <w:t>Договор) о нижеследующем:</w:t>
      </w:r>
      <w:proofErr w:type="gramEnd"/>
    </w:p>
    <w:p w:rsidR="001565E1" w:rsidRPr="00141921" w:rsidRDefault="001565E1" w:rsidP="00FD172C">
      <w:pPr>
        <w:pStyle w:val="20"/>
        <w:keepNext/>
        <w:keepLines/>
        <w:shd w:val="clear" w:color="auto" w:fill="auto"/>
        <w:spacing w:before="240" w:line="210" w:lineRule="exact"/>
        <w:jc w:val="center"/>
        <w:rPr>
          <w:sz w:val="22"/>
          <w:szCs w:val="22"/>
        </w:rPr>
      </w:pPr>
      <w:r w:rsidRPr="00141921">
        <w:rPr>
          <w:sz w:val="22"/>
          <w:szCs w:val="22"/>
        </w:rPr>
        <w:t>1. Предмет Договора</w:t>
      </w:r>
    </w:p>
    <w:p w:rsidR="007B1C0C" w:rsidRDefault="00CC2629" w:rsidP="007B1C0C">
      <w:pPr>
        <w:pStyle w:val="a6"/>
        <w:numPr>
          <w:ilvl w:val="0"/>
          <w:numId w:val="42"/>
        </w:numPr>
        <w:shd w:val="clear" w:color="auto" w:fill="auto"/>
        <w:spacing w:before="0" w:after="0" w:line="250" w:lineRule="exact"/>
        <w:ind w:left="0" w:firstLine="0"/>
        <w:jc w:val="both"/>
        <w:rPr>
          <w:sz w:val="22"/>
          <w:szCs w:val="22"/>
        </w:rPr>
      </w:pPr>
      <w:r w:rsidRPr="00245E30">
        <w:rPr>
          <w:sz w:val="22"/>
          <w:szCs w:val="22"/>
        </w:rPr>
        <w:t>Поставщик принимает на себя обязательства по требованию Покупателя (на основании полученных от него заявок</w:t>
      </w:r>
      <w:r w:rsidR="0084742C" w:rsidRPr="00245E30">
        <w:rPr>
          <w:sz w:val="22"/>
          <w:szCs w:val="22"/>
        </w:rPr>
        <w:t>)</w:t>
      </w:r>
      <w:r w:rsidR="00C54834" w:rsidRPr="00245E30">
        <w:rPr>
          <w:sz w:val="22"/>
          <w:szCs w:val="22"/>
        </w:rPr>
        <w:t xml:space="preserve"> </w:t>
      </w:r>
      <w:r w:rsidR="001565E1" w:rsidRPr="00245E30">
        <w:rPr>
          <w:sz w:val="22"/>
          <w:szCs w:val="22"/>
        </w:rPr>
        <w:t xml:space="preserve">поставлять, а Покупатель </w:t>
      </w:r>
      <w:proofErr w:type="gramStart"/>
      <w:r w:rsidR="001565E1" w:rsidRPr="00245E30">
        <w:rPr>
          <w:sz w:val="22"/>
          <w:szCs w:val="22"/>
        </w:rPr>
        <w:t>принимать и оплачивать</w:t>
      </w:r>
      <w:proofErr w:type="gramEnd"/>
      <w:r w:rsidR="001565E1" w:rsidRPr="00245E30">
        <w:rPr>
          <w:sz w:val="22"/>
          <w:szCs w:val="22"/>
        </w:rPr>
        <w:t xml:space="preserve"> на согласованных Сторонами условиях товарно-материальные ценности (далее - Товар). </w:t>
      </w:r>
      <w:r w:rsidR="008F69B0" w:rsidRPr="00245E30">
        <w:rPr>
          <w:sz w:val="22"/>
          <w:szCs w:val="22"/>
        </w:rPr>
        <w:t>Ориентировочное</w:t>
      </w:r>
      <w:r w:rsidR="00793D42" w:rsidRPr="00245E30">
        <w:rPr>
          <w:sz w:val="22"/>
          <w:szCs w:val="22"/>
        </w:rPr>
        <w:t xml:space="preserve"> к</w:t>
      </w:r>
      <w:r w:rsidR="001565E1" w:rsidRPr="00245E30">
        <w:rPr>
          <w:sz w:val="22"/>
          <w:szCs w:val="22"/>
        </w:rPr>
        <w:t>оличество Товара,</w:t>
      </w:r>
      <w:r w:rsidR="00793D42" w:rsidRPr="00245E30">
        <w:rPr>
          <w:sz w:val="22"/>
          <w:szCs w:val="22"/>
        </w:rPr>
        <w:t xml:space="preserve"> подлежащего поставке</w:t>
      </w:r>
      <w:r w:rsidR="0084742C" w:rsidRPr="00245E30">
        <w:rPr>
          <w:sz w:val="22"/>
          <w:szCs w:val="22"/>
        </w:rPr>
        <w:t xml:space="preserve"> по Договору</w:t>
      </w:r>
      <w:r w:rsidR="00793D42" w:rsidRPr="00245E30">
        <w:rPr>
          <w:sz w:val="22"/>
          <w:szCs w:val="22"/>
        </w:rPr>
        <w:t>,</w:t>
      </w:r>
      <w:r w:rsidR="001565E1" w:rsidRPr="00245E30">
        <w:rPr>
          <w:sz w:val="22"/>
          <w:szCs w:val="22"/>
        </w:rPr>
        <w:t xml:space="preserve"> номенклатура (ассор</w:t>
      </w:r>
      <w:r w:rsidR="00793D42" w:rsidRPr="00245E30">
        <w:rPr>
          <w:sz w:val="22"/>
          <w:szCs w:val="22"/>
        </w:rPr>
        <w:t>тимент)</w:t>
      </w:r>
      <w:r w:rsidR="00824727" w:rsidRPr="00245E30">
        <w:rPr>
          <w:sz w:val="22"/>
          <w:szCs w:val="22"/>
        </w:rPr>
        <w:t xml:space="preserve"> Товара</w:t>
      </w:r>
      <w:r w:rsidR="00793D42" w:rsidRPr="00245E30">
        <w:rPr>
          <w:sz w:val="22"/>
          <w:szCs w:val="22"/>
        </w:rPr>
        <w:t>,</w:t>
      </w:r>
      <w:r w:rsidR="00824727" w:rsidRPr="00245E30">
        <w:rPr>
          <w:sz w:val="22"/>
          <w:szCs w:val="22"/>
        </w:rPr>
        <w:t xml:space="preserve"> его</w:t>
      </w:r>
      <w:r w:rsidR="00793D42" w:rsidRPr="00245E30">
        <w:rPr>
          <w:sz w:val="22"/>
          <w:szCs w:val="22"/>
        </w:rPr>
        <w:t xml:space="preserve"> цена, требования к качеству</w:t>
      </w:r>
      <w:r w:rsidR="005518E0" w:rsidRPr="00245E30">
        <w:rPr>
          <w:sz w:val="22"/>
          <w:szCs w:val="22"/>
        </w:rPr>
        <w:t xml:space="preserve">, гарантийный срок/срок годности </w:t>
      </w:r>
      <w:r w:rsidR="00793D42" w:rsidRPr="00245E30">
        <w:rPr>
          <w:sz w:val="22"/>
          <w:szCs w:val="22"/>
        </w:rPr>
        <w:t xml:space="preserve"> согласованы Сторонами в </w:t>
      </w:r>
      <w:r w:rsidR="00A262C6" w:rsidRPr="00245E30">
        <w:rPr>
          <w:sz w:val="22"/>
          <w:szCs w:val="22"/>
        </w:rPr>
        <w:t>Прайс-листе,</w:t>
      </w:r>
      <w:r w:rsidR="00431D15" w:rsidRPr="00245E30">
        <w:rPr>
          <w:sz w:val="22"/>
          <w:szCs w:val="22"/>
        </w:rPr>
        <w:t xml:space="preserve"> </w:t>
      </w:r>
      <w:r w:rsidR="00A262C6" w:rsidRPr="00245E30">
        <w:rPr>
          <w:sz w:val="22"/>
          <w:szCs w:val="22"/>
        </w:rPr>
        <w:t>к</w:t>
      </w:r>
      <w:r w:rsidR="00431D15" w:rsidRPr="00245E30">
        <w:rPr>
          <w:sz w:val="22"/>
          <w:szCs w:val="22"/>
        </w:rPr>
        <w:t xml:space="preserve">оторый является  </w:t>
      </w:r>
      <w:r w:rsidR="00793D42" w:rsidRPr="00245E30">
        <w:rPr>
          <w:sz w:val="22"/>
          <w:szCs w:val="22"/>
        </w:rPr>
        <w:t>Приложени</w:t>
      </w:r>
      <w:r w:rsidR="00431D15" w:rsidRPr="00245E30">
        <w:rPr>
          <w:sz w:val="22"/>
          <w:szCs w:val="22"/>
        </w:rPr>
        <w:t>ем</w:t>
      </w:r>
      <w:r w:rsidR="00793D42" w:rsidRPr="00245E30">
        <w:rPr>
          <w:sz w:val="22"/>
          <w:szCs w:val="22"/>
        </w:rPr>
        <w:t xml:space="preserve"> № </w:t>
      </w:r>
      <w:r w:rsidR="00F019F4" w:rsidRPr="00245E30">
        <w:rPr>
          <w:sz w:val="22"/>
          <w:szCs w:val="22"/>
        </w:rPr>
        <w:t>1</w:t>
      </w:r>
      <w:r w:rsidR="00AC0A1F" w:rsidRPr="00245E30">
        <w:rPr>
          <w:sz w:val="22"/>
          <w:szCs w:val="22"/>
        </w:rPr>
        <w:t xml:space="preserve"> </w:t>
      </w:r>
      <w:r w:rsidR="00793D42" w:rsidRPr="00245E30">
        <w:rPr>
          <w:sz w:val="22"/>
          <w:szCs w:val="22"/>
        </w:rPr>
        <w:t>к Договору</w:t>
      </w:r>
      <w:r w:rsidR="00C54834" w:rsidRPr="00245E30">
        <w:rPr>
          <w:sz w:val="22"/>
          <w:szCs w:val="22"/>
        </w:rPr>
        <w:t>.</w:t>
      </w:r>
      <w:r w:rsidR="00793D42" w:rsidRPr="00245E30">
        <w:rPr>
          <w:sz w:val="22"/>
          <w:szCs w:val="22"/>
        </w:rPr>
        <w:t xml:space="preserve"> </w:t>
      </w:r>
      <w:r w:rsidR="00A262C6" w:rsidRPr="00245E30">
        <w:rPr>
          <w:sz w:val="22"/>
          <w:szCs w:val="22"/>
        </w:rPr>
        <w:t xml:space="preserve"> </w:t>
      </w:r>
    </w:p>
    <w:p w:rsidR="00793D42" w:rsidRPr="00245E30" w:rsidRDefault="00A262C6" w:rsidP="007B1C0C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245E30">
        <w:rPr>
          <w:sz w:val="22"/>
          <w:szCs w:val="22"/>
        </w:rPr>
        <w:t>Поставляемый по Договору товар должен соотве</w:t>
      </w:r>
      <w:r w:rsidR="007B1C0C">
        <w:rPr>
          <w:sz w:val="22"/>
          <w:szCs w:val="22"/>
        </w:rPr>
        <w:t>тствовать требованиям, указанным</w:t>
      </w:r>
      <w:r w:rsidRPr="00245E30">
        <w:rPr>
          <w:sz w:val="22"/>
          <w:szCs w:val="22"/>
        </w:rPr>
        <w:t xml:space="preserve"> в Техническом задании, которое является Приложением № 1</w:t>
      </w:r>
      <w:r w:rsidR="00AC0A1F" w:rsidRPr="00245E30">
        <w:rPr>
          <w:sz w:val="22"/>
          <w:szCs w:val="22"/>
        </w:rPr>
        <w:t>.1</w:t>
      </w:r>
      <w:r w:rsidRPr="00245E30">
        <w:rPr>
          <w:sz w:val="22"/>
          <w:szCs w:val="22"/>
        </w:rPr>
        <w:t xml:space="preserve"> к Договору.</w:t>
      </w:r>
    </w:p>
    <w:p w:rsidR="008C3A69" w:rsidRPr="00245E30" w:rsidRDefault="00793D42" w:rsidP="007B1C0C">
      <w:pPr>
        <w:pStyle w:val="a6"/>
        <w:numPr>
          <w:ilvl w:val="0"/>
          <w:numId w:val="42"/>
        </w:numPr>
        <w:shd w:val="clear" w:color="auto" w:fill="auto"/>
        <w:tabs>
          <w:tab w:val="left" w:pos="567"/>
        </w:tabs>
        <w:spacing w:before="0" w:after="0" w:line="250" w:lineRule="exact"/>
        <w:ind w:left="0" w:firstLine="0"/>
        <w:jc w:val="both"/>
        <w:rPr>
          <w:sz w:val="22"/>
          <w:szCs w:val="22"/>
        </w:rPr>
      </w:pPr>
      <w:r w:rsidRPr="00245E30">
        <w:rPr>
          <w:sz w:val="22"/>
          <w:szCs w:val="22"/>
        </w:rPr>
        <w:t xml:space="preserve">Конкретное </w:t>
      </w:r>
      <w:r w:rsidR="00C84EFD" w:rsidRPr="00245E30">
        <w:rPr>
          <w:sz w:val="22"/>
          <w:szCs w:val="22"/>
        </w:rPr>
        <w:t>наименование и количество Товара подлеж</w:t>
      </w:r>
      <w:r w:rsidR="003C2D44" w:rsidRPr="00245E30">
        <w:rPr>
          <w:sz w:val="22"/>
          <w:szCs w:val="22"/>
        </w:rPr>
        <w:t>ащего поставке, Покупатель указывает в направляемых Поставщику Покупателем требованиях - Заявках</w:t>
      </w:r>
      <w:r w:rsidR="001565E1" w:rsidRPr="00245E30">
        <w:rPr>
          <w:sz w:val="22"/>
          <w:szCs w:val="22"/>
        </w:rPr>
        <w:t>.</w:t>
      </w:r>
    </w:p>
    <w:p w:rsidR="00A37AF5" w:rsidRPr="00245E30" w:rsidRDefault="00860E14" w:rsidP="007B1C0C">
      <w:pPr>
        <w:pStyle w:val="a6"/>
        <w:numPr>
          <w:ilvl w:val="0"/>
          <w:numId w:val="42"/>
        </w:numPr>
        <w:shd w:val="clear" w:color="auto" w:fill="auto"/>
        <w:tabs>
          <w:tab w:val="left" w:pos="567"/>
        </w:tabs>
        <w:spacing w:before="0" w:after="0" w:line="250" w:lineRule="exact"/>
        <w:ind w:left="0" w:firstLine="0"/>
        <w:jc w:val="both"/>
        <w:rPr>
          <w:sz w:val="22"/>
          <w:szCs w:val="22"/>
        </w:rPr>
      </w:pPr>
      <w:r w:rsidRPr="00245E30">
        <w:rPr>
          <w:sz w:val="22"/>
          <w:szCs w:val="22"/>
        </w:rPr>
        <w:t>Покупатель вправе направлять З</w:t>
      </w:r>
      <w:r w:rsidR="006D2E2B" w:rsidRPr="00245E30">
        <w:rPr>
          <w:sz w:val="22"/>
          <w:szCs w:val="22"/>
        </w:rPr>
        <w:t xml:space="preserve">аявки в период </w:t>
      </w:r>
      <w:proofErr w:type="gramStart"/>
      <w:r w:rsidR="006D2E2B" w:rsidRPr="00245E30">
        <w:rPr>
          <w:sz w:val="22"/>
          <w:szCs w:val="22"/>
        </w:rPr>
        <w:t xml:space="preserve">с </w:t>
      </w:r>
      <w:r w:rsidR="00117BCB" w:rsidRPr="00245E30">
        <w:rPr>
          <w:sz w:val="22"/>
          <w:szCs w:val="22"/>
        </w:rPr>
        <w:t>даты заключения</w:t>
      </w:r>
      <w:proofErr w:type="gramEnd"/>
      <w:r w:rsidR="00117BCB" w:rsidRPr="00245E30">
        <w:rPr>
          <w:sz w:val="22"/>
          <w:szCs w:val="22"/>
        </w:rPr>
        <w:t xml:space="preserve"> договора по</w:t>
      </w:r>
      <w:r w:rsidR="004A64D3" w:rsidRPr="00245E30">
        <w:rPr>
          <w:sz w:val="22"/>
          <w:szCs w:val="22"/>
        </w:rPr>
        <w:t xml:space="preserve"> 31 </w:t>
      </w:r>
      <w:r w:rsidR="004A64D3" w:rsidRPr="00245E30">
        <w:rPr>
          <w:color w:val="000000" w:themeColor="text1"/>
          <w:sz w:val="22"/>
          <w:szCs w:val="22"/>
        </w:rPr>
        <w:t>декабря</w:t>
      </w:r>
      <w:r w:rsidR="00872AEC" w:rsidRPr="00245E30">
        <w:rPr>
          <w:color w:val="000000" w:themeColor="text1"/>
          <w:sz w:val="22"/>
          <w:szCs w:val="22"/>
        </w:rPr>
        <w:t xml:space="preserve"> </w:t>
      </w:r>
      <w:r w:rsidR="006830B1">
        <w:rPr>
          <w:color w:val="000000" w:themeColor="text1"/>
          <w:sz w:val="22"/>
          <w:szCs w:val="22"/>
        </w:rPr>
        <w:t>2022</w:t>
      </w:r>
      <w:r w:rsidR="006D2E2B" w:rsidRPr="00245E30">
        <w:rPr>
          <w:color w:val="000000" w:themeColor="text1"/>
          <w:sz w:val="22"/>
          <w:szCs w:val="22"/>
        </w:rPr>
        <w:t xml:space="preserve"> года</w:t>
      </w:r>
      <w:r w:rsidR="006D2E2B" w:rsidRPr="00245E30">
        <w:rPr>
          <w:sz w:val="22"/>
          <w:szCs w:val="22"/>
        </w:rPr>
        <w:t>.</w:t>
      </w:r>
      <w:r w:rsidR="00CC2629" w:rsidRPr="00245E30">
        <w:rPr>
          <w:sz w:val="22"/>
          <w:szCs w:val="22"/>
        </w:rPr>
        <w:t xml:space="preserve"> Стороны согласовали, что к настоящему Договору применяются положения статьи 429.3 ГК РФ.</w:t>
      </w:r>
    </w:p>
    <w:p w:rsidR="001565E1" w:rsidRPr="00245E30" w:rsidRDefault="001565E1" w:rsidP="007B1C0C">
      <w:pPr>
        <w:pStyle w:val="a6"/>
        <w:numPr>
          <w:ilvl w:val="0"/>
          <w:numId w:val="42"/>
        </w:numPr>
        <w:shd w:val="clear" w:color="auto" w:fill="auto"/>
        <w:tabs>
          <w:tab w:val="left" w:pos="567"/>
          <w:tab w:val="left" w:pos="1092"/>
        </w:tabs>
        <w:spacing w:before="0" w:after="0" w:line="250" w:lineRule="exact"/>
        <w:ind w:left="0" w:firstLine="0"/>
        <w:jc w:val="both"/>
        <w:rPr>
          <w:sz w:val="22"/>
          <w:szCs w:val="22"/>
        </w:rPr>
      </w:pPr>
      <w:r w:rsidRPr="00245E30">
        <w:rPr>
          <w:sz w:val="22"/>
          <w:szCs w:val="22"/>
        </w:rPr>
        <w:t>Поставщик обязуется поставлять новый Товар (не бывший в эксплуатации) и пригодный для использования в соответствии с его назначением.</w:t>
      </w:r>
    </w:p>
    <w:p w:rsidR="00C34EE8" w:rsidRPr="00245E30" w:rsidRDefault="001565E1" w:rsidP="007B1C0C">
      <w:pPr>
        <w:pStyle w:val="a6"/>
        <w:numPr>
          <w:ilvl w:val="0"/>
          <w:numId w:val="42"/>
        </w:numPr>
        <w:shd w:val="clear" w:color="auto" w:fill="auto"/>
        <w:tabs>
          <w:tab w:val="left" w:pos="567"/>
          <w:tab w:val="left" w:pos="1054"/>
        </w:tabs>
        <w:spacing w:before="0" w:after="0" w:line="250" w:lineRule="exact"/>
        <w:ind w:left="0" w:firstLine="0"/>
        <w:jc w:val="both"/>
        <w:rPr>
          <w:sz w:val="22"/>
          <w:szCs w:val="22"/>
        </w:rPr>
      </w:pPr>
      <w:r w:rsidRPr="00245E30">
        <w:rPr>
          <w:sz w:val="22"/>
          <w:szCs w:val="22"/>
        </w:rPr>
        <w:t xml:space="preserve">Поставщик гарантирует, что поставляемый Товар свободен от любых </w:t>
      </w:r>
      <w:r w:rsidR="00CA1C99" w:rsidRPr="00245E30">
        <w:rPr>
          <w:sz w:val="22"/>
          <w:szCs w:val="22"/>
        </w:rPr>
        <w:t>п</w:t>
      </w:r>
      <w:r w:rsidRPr="00245E30">
        <w:rPr>
          <w:sz w:val="22"/>
          <w:szCs w:val="22"/>
        </w:rPr>
        <w:t>рав третьих лиц, не заложен, под запретом или арестом не состоит.</w:t>
      </w:r>
      <w:r w:rsidR="00245E30">
        <w:rPr>
          <w:sz w:val="22"/>
          <w:szCs w:val="22"/>
        </w:rPr>
        <w:t xml:space="preserve"> </w:t>
      </w:r>
      <w:r w:rsidRPr="00245E30">
        <w:rPr>
          <w:sz w:val="22"/>
          <w:szCs w:val="22"/>
        </w:rPr>
        <w:t>Поставщик гарантирует, что Товар также соответствует условиям, согласованным Сторонами в Договоре.</w:t>
      </w:r>
    </w:p>
    <w:p w:rsidR="00C34EE8" w:rsidRPr="00245E30" w:rsidRDefault="008C3A69" w:rsidP="007B1C0C">
      <w:pPr>
        <w:pStyle w:val="a6"/>
        <w:shd w:val="clear" w:color="auto" w:fill="auto"/>
        <w:tabs>
          <w:tab w:val="left" w:pos="567"/>
          <w:tab w:val="left" w:pos="809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245E30">
        <w:rPr>
          <w:color w:val="000000" w:themeColor="text1"/>
          <w:sz w:val="22"/>
          <w:szCs w:val="22"/>
        </w:rPr>
        <w:t xml:space="preserve">1.6. </w:t>
      </w:r>
      <w:r w:rsidR="00C34EE8" w:rsidRPr="00245E30">
        <w:rPr>
          <w:color w:val="000000" w:themeColor="text1"/>
          <w:sz w:val="22"/>
          <w:szCs w:val="22"/>
        </w:rPr>
        <w:t xml:space="preserve">Стороны согласовали следующие формы </w:t>
      </w:r>
      <w:r w:rsidR="00164A37" w:rsidRPr="00245E30">
        <w:rPr>
          <w:color w:val="000000" w:themeColor="text1"/>
          <w:sz w:val="22"/>
          <w:szCs w:val="22"/>
        </w:rPr>
        <w:t>З</w:t>
      </w:r>
      <w:r w:rsidR="00C34EE8" w:rsidRPr="00245E30">
        <w:rPr>
          <w:color w:val="000000" w:themeColor="text1"/>
          <w:sz w:val="22"/>
          <w:szCs w:val="22"/>
        </w:rPr>
        <w:t xml:space="preserve">аявок: </w:t>
      </w:r>
    </w:p>
    <w:p w:rsidR="00C34EE8" w:rsidRPr="00245E30" w:rsidRDefault="00C34EE8" w:rsidP="007B1C0C">
      <w:pPr>
        <w:pStyle w:val="a6"/>
        <w:numPr>
          <w:ilvl w:val="1"/>
          <w:numId w:val="42"/>
        </w:numPr>
        <w:shd w:val="clear" w:color="auto" w:fill="auto"/>
        <w:tabs>
          <w:tab w:val="left" w:pos="809"/>
        </w:tabs>
        <w:spacing w:before="0" w:after="0" w:line="250" w:lineRule="exact"/>
        <w:ind w:left="0" w:firstLine="0"/>
        <w:jc w:val="both"/>
        <w:rPr>
          <w:color w:val="000000" w:themeColor="text1"/>
          <w:sz w:val="22"/>
          <w:szCs w:val="22"/>
        </w:rPr>
      </w:pPr>
      <w:r w:rsidRPr="00245E30">
        <w:rPr>
          <w:color w:val="000000" w:themeColor="text1"/>
          <w:sz w:val="22"/>
          <w:szCs w:val="22"/>
        </w:rPr>
        <w:t xml:space="preserve"> заявка на физическое лицо (форма приведена в Приложении № 2.1 </w:t>
      </w:r>
      <w:r w:rsidR="00B4377A" w:rsidRPr="00245E30">
        <w:rPr>
          <w:color w:val="000000" w:themeColor="text1"/>
          <w:sz w:val="22"/>
          <w:szCs w:val="22"/>
        </w:rPr>
        <w:t>к Договору) (далее по тексту - З</w:t>
      </w:r>
      <w:r w:rsidRPr="00245E30">
        <w:rPr>
          <w:color w:val="000000" w:themeColor="text1"/>
          <w:sz w:val="22"/>
          <w:szCs w:val="22"/>
        </w:rPr>
        <w:t xml:space="preserve">аявка на </w:t>
      </w:r>
      <w:proofErr w:type="spellStart"/>
      <w:r w:rsidRPr="00245E30">
        <w:rPr>
          <w:color w:val="000000" w:themeColor="text1"/>
          <w:sz w:val="22"/>
          <w:szCs w:val="22"/>
        </w:rPr>
        <w:t>физлицо</w:t>
      </w:r>
      <w:proofErr w:type="spellEnd"/>
      <w:r w:rsidRPr="00245E30">
        <w:rPr>
          <w:color w:val="000000" w:themeColor="text1"/>
          <w:sz w:val="22"/>
          <w:szCs w:val="22"/>
        </w:rPr>
        <w:t>);</w:t>
      </w:r>
    </w:p>
    <w:p w:rsidR="00C34EE8" w:rsidRPr="00245E30" w:rsidRDefault="00C34EE8" w:rsidP="007B1C0C">
      <w:pPr>
        <w:pStyle w:val="a6"/>
        <w:numPr>
          <w:ilvl w:val="1"/>
          <w:numId w:val="42"/>
        </w:numPr>
        <w:shd w:val="clear" w:color="auto" w:fill="auto"/>
        <w:tabs>
          <w:tab w:val="left" w:pos="809"/>
        </w:tabs>
        <w:spacing w:before="0" w:after="0" w:line="250" w:lineRule="exact"/>
        <w:ind w:left="0" w:firstLine="0"/>
        <w:jc w:val="both"/>
        <w:rPr>
          <w:color w:val="000000" w:themeColor="text1"/>
          <w:sz w:val="22"/>
          <w:szCs w:val="22"/>
        </w:rPr>
      </w:pPr>
      <w:r w:rsidRPr="00245E30">
        <w:rPr>
          <w:color w:val="000000" w:themeColor="text1"/>
          <w:sz w:val="22"/>
          <w:szCs w:val="22"/>
        </w:rPr>
        <w:t xml:space="preserve"> заявка на груз  (форма приведена в Приложении № 2.2 к Договору) (далее по тексту - </w:t>
      </w:r>
      <w:r w:rsidR="00B4377A" w:rsidRPr="00245E30">
        <w:rPr>
          <w:color w:val="000000" w:themeColor="text1"/>
          <w:sz w:val="22"/>
          <w:szCs w:val="22"/>
        </w:rPr>
        <w:t>З</w:t>
      </w:r>
      <w:r w:rsidRPr="00245E30">
        <w:rPr>
          <w:color w:val="000000" w:themeColor="text1"/>
          <w:sz w:val="22"/>
          <w:szCs w:val="22"/>
        </w:rPr>
        <w:t>аявка на груз</w:t>
      </w:r>
      <w:r w:rsidR="005740F5" w:rsidRPr="00245E30">
        <w:rPr>
          <w:color w:val="000000" w:themeColor="text1"/>
          <w:sz w:val="22"/>
          <w:szCs w:val="22"/>
        </w:rPr>
        <w:t>)</w:t>
      </w:r>
      <w:r w:rsidR="00E34C4C" w:rsidRPr="00245E30">
        <w:rPr>
          <w:color w:val="000000" w:themeColor="text1"/>
          <w:sz w:val="22"/>
          <w:szCs w:val="22"/>
        </w:rPr>
        <w:t xml:space="preserve">, </w:t>
      </w:r>
      <w:r w:rsidR="00D60C31" w:rsidRPr="00245E30">
        <w:rPr>
          <w:color w:val="000000" w:themeColor="text1"/>
          <w:sz w:val="22"/>
          <w:szCs w:val="22"/>
        </w:rPr>
        <w:t>совместно именуемые</w:t>
      </w:r>
      <w:r w:rsidR="005740F5" w:rsidRPr="00245E30">
        <w:rPr>
          <w:color w:val="000000" w:themeColor="text1"/>
          <w:sz w:val="22"/>
          <w:szCs w:val="22"/>
        </w:rPr>
        <w:t xml:space="preserve"> по тексту Договора Заявка или Заявки.</w:t>
      </w:r>
    </w:p>
    <w:p w:rsidR="001565E1" w:rsidRPr="00D51953" w:rsidRDefault="001565E1" w:rsidP="007B1C0C">
      <w:pPr>
        <w:pStyle w:val="20"/>
        <w:keepNext/>
        <w:keepLines/>
        <w:shd w:val="clear" w:color="auto" w:fill="auto"/>
        <w:spacing w:before="240" w:line="210" w:lineRule="exact"/>
        <w:jc w:val="center"/>
        <w:rPr>
          <w:sz w:val="22"/>
          <w:szCs w:val="22"/>
        </w:rPr>
      </w:pPr>
      <w:bookmarkStart w:id="0" w:name="bookmark2"/>
      <w:r w:rsidRPr="00245E30">
        <w:rPr>
          <w:sz w:val="22"/>
          <w:szCs w:val="22"/>
        </w:rPr>
        <w:t>2. Количество, качество и комплектность Товара</w:t>
      </w:r>
      <w:bookmarkEnd w:id="0"/>
    </w:p>
    <w:p w:rsidR="0098079A" w:rsidRPr="00D51953" w:rsidRDefault="001565E1" w:rsidP="00A262C6">
      <w:pPr>
        <w:pStyle w:val="a6"/>
        <w:numPr>
          <w:ilvl w:val="0"/>
          <w:numId w:val="2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Поставляемый по Договору Товар по своему качеству и комплектности должен соответствовать </w:t>
      </w:r>
      <w:r w:rsidR="004F2C4A" w:rsidRPr="00D51953">
        <w:rPr>
          <w:sz w:val="22"/>
          <w:szCs w:val="22"/>
        </w:rPr>
        <w:t>требованиям Техничес</w:t>
      </w:r>
      <w:r w:rsidR="006C5110" w:rsidRPr="00D51953">
        <w:rPr>
          <w:sz w:val="22"/>
          <w:szCs w:val="22"/>
        </w:rPr>
        <w:t>кого задания  (</w:t>
      </w:r>
      <w:r w:rsidR="006C5110" w:rsidRPr="00D51953">
        <w:rPr>
          <w:color w:val="000000" w:themeColor="text1"/>
          <w:sz w:val="22"/>
          <w:szCs w:val="22"/>
        </w:rPr>
        <w:t>Приложение № 1.1</w:t>
      </w:r>
      <w:r w:rsidR="004F2C4A" w:rsidRPr="00D51953">
        <w:rPr>
          <w:sz w:val="22"/>
          <w:szCs w:val="22"/>
        </w:rPr>
        <w:t xml:space="preserve"> к Договору) </w:t>
      </w:r>
      <w:r w:rsidRPr="00D51953">
        <w:rPr>
          <w:sz w:val="22"/>
          <w:szCs w:val="22"/>
        </w:rPr>
        <w:t xml:space="preserve"> применительно к каждому из видов Товара. Качество Товара дол</w:t>
      </w:r>
      <w:r w:rsidR="00B64AA5" w:rsidRPr="00D51953">
        <w:rPr>
          <w:sz w:val="22"/>
          <w:szCs w:val="22"/>
        </w:rPr>
        <w:t xml:space="preserve">жно удостоверяться </w:t>
      </w:r>
      <w:r w:rsidR="007C7C16" w:rsidRPr="00D51953">
        <w:rPr>
          <w:sz w:val="22"/>
          <w:szCs w:val="22"/>
        </w:rPr>
        <w:t xml:space="preserve">паспортом, сертификатом, паспортом качества, заключением о подтверждении производства промышленной продукции на территории РФ, декларацией или сертификатом о происхождении товара на территории других государств-членов ЕАЭС, заключением независимой экспертизы. </w:t>
      </w:r>
    </w:p>
    <w:p w:rsidR="001565E1" w:rsidRPr="00D51953" w:rsidRDefault="001565E1" w:rsidP="00A262C6">
      <w:pPr>
        <w:pStyle w:val="a6"/>
        <w:numPr>
          <w:ilvl w:val="0"/>
          <w:numId w:val="2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Поставщик обязуется одновременно с</w:t>
      </w:r>
      <w:r w:rsidR="00B64AA5" w:rsidRPr="00D51953">
        <w:rPr>
          <w:sz w:val="22"/>
          <w:szCs w:val="22"/>
        </w:rPr>
        <w:t xml:space="preserve"> Товаром передавать Покупателю </w:t>
      </w:r>
      <w:r w:rsidRPr="00D51953">
        <w:rPr>
          <w:sz w:val="22"/>
          <w:szCs w:val="22"/>
        </w:rPr>
        <w:t xml:space="preserve"> его принадлежности, а также относящиеся к Товару документы, предусмотренные законом и иными нормативными актами, такие как:</w:t>
      </w:r>
    </w:p>
    <w:p w:rsidR="00A3153F" w:rsidRPr="00D51953" w:rsidRDefault="00A262C6" w:rsidP="00A262C6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565E1" w:rsidRPr="00D51953">
        <w:rPr>
          <w:sz w:val="22"/>
          <w:szCs w:val="22"/>
        </w:rPr>
        <w:t xml:space="preserve">паспорт (если предусмотрен для данного вида Товара); сертификат / паспорт качества (если предусмотрен для данного вида Товара); </w:t>
      </w:r>
    </w:p>
    <w:p w:rsidR="00A3153F" w:rsidRPr="00D51953" w:rsidRDefault="00A262C6" w:rsidP="00A262C6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3153F" w:rsidRPr="00D51953">
        <w:rPr>
          <w:sz w:val="22"/>
          <w:szCs w:val="22"/>
        </w:rPr>
        <w:t xml:space="preserve">заключение о подтверждении производства промышленной продукции на территории РФ, выданного </w:t>
      </w:r>
      <w:proofErr w:type="spellStart"/>
      <w:r w:rsidR="00A3153F" w:rsidRPr="00D51953">
        <w:rPr>
          <w:sz w:val="22"/>
          <w:szCs w:val="22"/>
        </w:rPr>
        <w:t>Минпромторгом</w:t>
      </w:r>
      <w:proofErr w:type="spellEnd"/>
      <w:r w:rsidR="00A3153F" w:rsidRPr="00D51953">
        <w:rPr>
          <w:sz w:val="22"/>
          <w:szCs w:val="22"/>
        </w:rPr>
        <w:t xml:space="preserve"> Рос</w:t>
      </w:r>
      <w:r w:rsidR="001565E1" w:rsidRPr="00D51953">
        <w:rPr>
          <w:sz w:val="22"/>
          <w:szCs w:val="22"/>
        </w:rPr>
        <w:t>с</w:t>
      </w:r>
      <w:r w:rsidR="00A3153F" w:rsidRPr="00D51953">
        <w:rPr>
          <w:sz w:val="22"/>
          <w:szCs w:val="22"/>
        </w:rPr>
        <w:t xml:space="preserve">ии, в отношении </w:t>
      </w:r>
      <w:r w:rsidR="00BC09BB" w:rsidRPr="00D51953">
        <w:rPr>
          <w:sz w:val="22"/>
          <w:szCs w:val="22"/>
        </w:rPr>
        <w:t>средств индивидуальной защиты (далее – СИЗ)</w:t>
      </w:r>
      <w:r w:rsidR="00A3153F" w:rsidRPr="00D51953">
        <w:rPr>
          <w:sz w:val="22"/>
          <w:szCs w:val="22"/>
        </w:rPr>
        <w:t>, изготовленных на территории РФ, и декларации о происхождении товара или сертификата о происхождении товара – для СИЗ, изготовленных на территори</w:t>
      </w:r>
      <w:r w:rsidR="005B6DA1" w:rsidRPr="00D51953">
        <w:rPr>
          <w:sz w:val="22"/>
          <w:szCs w:val="22"/>
        </w:rPr>
        <w:t>и других государств-членов ЕАЭС;</w:t>
      </w:r>
    </w:p>
    <w:p w:rsidR="001565E1" w:rsidRPr="00D51953" w:rsidRDefault="00A262C6" w:rsidP="00A262C6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565E1" w:rsidRPr="00D51953">
        <w:rPr>
          <w:sz w:val="22"/>
          <w:szCs w:val="22"/>
        </w:rPr>
        <w:t>инструкцию (правила) по эксплуатации (применению) и хранению Товара (если это требуется исходя из специфики Товара);</w:t>
      </w:r>
    </w:p>
    <w:p w:rsidR="005B6DA1" w:rsidRPr="00D51953" w:rsidRDefault="00A262C6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B6DA1" w:rsidRPr="00D51953">
        <w:rPr>
          <w:sz w:val="22"/>
          <w:szCs w:val="22"/>
        </w:rPr>
        <w:t>заключение независимой экспертизы на СИЗ, не подлежащие обязательной сертификации;</w:t>
      </w:r>
    </w:p>
    <w:p w:rsidR="001565E1" w:rsidRPr="00D51953" w:rsidRDefault="00A262C6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565E1" w:rsidRPr="00D51953">
        <w:rPr>
          <w:sz w:val="22"/>
          <w:szCs w:val="22"/>
        </w:rPr>
        <w:t>иные документы (если законодательством Российской Федерации предусматривается их о</w:t>
      </w:r>
      <w:r w:rsidR="005B6DA1" w:rsidRPr="00D51953">
        <w:rPr>
          <w:sz w:val="22"/>
          <w:szCs w:val="22"/>
        </w:rPr>
        <w:t>формление на данный вид Товара или если Покупатель потребовал их предоставления Заявках).</w:t>
      </w:r>
    </w:p>
    <w:p w:rsidR="00434CB7" w:rsidRPr="00D51953" w:rsidRDefault="00434CB7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</w:p>
    <w:p w:rsidR="00434CB7" w:rsidRPr="00D51953" w:rsidRDefault="001565E1" w:rsidP="00CC06EA">
      <w:pPr>
        <w:pStyle w:val="20"/>
        <w:keepNext/>
        <w:keepLines/>
        <w:shd w:val="clear" w:color="auto" w:fill="auto"/>
        <w:spacing w:before="0" w:after="207" w:line="210" w:lineRule="exact"/>
        <w:jc w:val="center"/>
        <w:rPr>
          <w:sz w:val="22"/>
          <w:szCs w:val="22"/>
        </w:rPr>
      </w:pPr>
      <w:bookmarkStart w:id="1" w:name="bookmark4"/>
      <w:r w:rsidRPr="00D51953">
        <w:rPr>
          <w:sz w:val="22"/>
          <w:szCs w:val="22"/>
        </w:rPr>
        <w:lastRenderedPageBreak/>
        <w:t>3. Гарантия качества</w:t>
      </w:r>
      <w:bookmarkEnd w:id="1"/>
    </w:p>
    <w:p w:rsidR="00F11D9D" w:rsidRPr="00D51953" w:rsidRDefault="009662B9" w:rsidP="00A262C6">
      <w:pPr>
        <w:pStyle w:val="a6"/>
        <w:numPr>
          <w:ilvl w:val="0"/>
          <w:numId w:val="3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Гарантийный срок на поставляемый по Договору Товар установлен </w:t>
      </w:r>
      <w:r w:rsidR="00F25D90" w:rsidRPr="00D51953">
        <w:rPr>
          <w:sz w:val="22"/>
          <w:szCs w:val="22"/>
        </w:rPr>
        <w:t>в</w:t>
      </w:r>
      <w:r w:rsidRPr="00D51953">
        <w:rPr>
          <w:sz w:val="22"/>
          <w:szCs w:val="22"/>
        </w:rPr>
        <w:t xml:space="preserve"> Приложении № 1 к Договору.</w:t>
      </w:r>
    </w:p>
    <w:p w:rsidR="001565E1" w:rsidRPr="00D51953" w:rsidRDefault="001565E1" w:rsidP="00A262C6">
      <w:pPr>
        <w:pStyle w:val="a6"/>
        <w:numPr>
          <w:ilvl w:val="0"/>
          <w:numId w:val="3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В случае если в течение </w:t>
      </w:r>
      <w:r w:rsidR="00080DB3" w:rsidRPr="00D51953">
        <w:rPr>
          <w:sz w:val="22"/>
          <w:szCs w:val="22"/>
        </w:rPr>
        <w:t xml:space="preserve">гарантийного срока Покупателем </w:t>
      </w:r>
      <w:r w:rsidRPr="00D51953">
        <w:rPr>
          <w:sz w:val="22"/>
          <w:szCs w:val="22"/>
        </w:rPr>
        <w:t xml:space="preserve"> были обнаружены не</w:t>
      </w:r>
      <w:r w:rsidR="00080DB3" w:rsidRPr="00D51953">
        <w:rPr>
          <w:sz w:val="22"/>
          <w:szCs w:val="22"/>
        </w:rPr>
        <w:t>достатки Товара, то Покупатель</w:t>
      </w:r>
      <w:r w:rsidRPr="00D51953">
        <w:rPr>
          <w:sz w:val="22"/>
          <w:szCs w:val="22"/>
        </w:rPr>
        <w:t xml:space="preserve"> </w:t>
      </w:r>
      <w:proofErr w:type="gramStart"/>
      <w:r w:rsidRPr="00D51953">
        <w:rPr>
          <w:sz w:val="22"/>
          <w:szCs w:val="22"/>
        </w:rPr>
        <w:t>приостанавливает дальнейшую эксплуатацию Товара и обеспечивает</w:t>
      </w:r>
      <w:proofErr w:type="gramEnd"/>
      <w:r w:rsidRPr="00D51953">
        <w:rPr>
          <w:sz w:val="22"/>
          <w:szCs w:val="22"/>
        </w:rPr>
        <w:t xml:space="preserve"> сохранение выявленных недостатков в неизменном виде. </w:t>
      </w:r>
      <w:r w:rsidR="00080DB3" w:rsidRPr="00D51953">
        <w:rPr>
          <w:sz w:val="22"/>
          <w:szCs w:val="22"/>
        </w:rPr>
        <w:t xml:space="preserve">Покупатель </w:t>
      </w:r>
      <w:r w:rsidRPr="00D51953">
        <w:rPr>
          <w:sz w:val="22"/>
          <w:szCs w:val="22"/>
        </w:rPr>
        <w:t xml:space="preserve"> посредством факсимильной, телеграфной связи или электронной почты </w:t>
      </w:r>
      <w:r w:rsidR="00572B99" w:rsidRPr="00D51953">
        <w:rPr>
          <w:sz w:val="22"/>
          <w:szCs w:val="22"/>
        </w:rPr>
        <w:t>уведомляет</w:t>
      </w:r>
      <w:r w:rsidRPr="00D51953">
        <w:rPr>
          <w:sz w:val="22"/>
          <w:szCs w:val="22"/>
        </w:rPr>
        <w:t xml:space="preserve"> представителя Поставщика </w:t>
      </w:r>
      <w:r w:rsidR="00572B99" w:rsidRPr="00D51953">
        <w:rPr>
          <w:sz w:val="22"/>
          <w:szCs w:val="22"/>
        </w:rPr>
        <w:t xml:space="preserve">о выявленном </w:t>
      </w:r>
      <w:r w:rsidR="00571405" w:rsidRPr="00D51953">
        <w:rPr>
          <w:sz w:val="22"/>
          <w:szCs w:val="22"/>
        </w:rPr>
        <w:t>недостатке с приложением фотоматериала</w:t>
      </w:r>
      <w:r w:rsidR="00744378" w:rsidRPr="00D51953">
        <w:rPr>
          <w:sz w:val="22"/>
          <w:szCs w:val="22"/>
        </w:rPr>
        <w:t xml:space="preserve"> д</w:t>
      </w:r>
      <w:r w:rsidRPr="00D51953">
        <w:rPr>
          <w:sz w:val="22"/>
          <w:szCs w:val="22"/>
        </w:rPr>
        <w:t>ля удостоверения факта наступления гарантийного случая и п</w:t>
      </w:r>
      <w:r w:rsidR="00571405" w:rsidRPr="00D51953">
        <w:rPr>
          <w:sz w:val="22"/>
          <w:szCs w:val="22"/>
        </w:rPr>
        <w:t>одписания соответствующего акта</w:t>
      </w:r>
      <w:r w:rsidRPr="00D51953">
        <w:rPr>
          <w:sz w:val="22"/>
          <w:szCs w:val="22"/>
        </w:rPr>
        <w:t>.</w:t>
      </w:r>
    </w:p>
    <w:p w:rsidR="0015232D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Не позднее </w:t>
      </w:r>
      <w:r w:rsidR="00571405" w:rsidRPr="00D51953">
        <w:rPr>
          <w:sz w:val="22"/>
          <w:szCs w:val="22"/>
        </w:rPr>
        <w:t>10</w:t>
      </w:r>
      <w:r w:rsidRPr="00D51953">
        <w:rPr>
          <w:sz w:val="22"/>
          <w:szCs w:val="22"/>
        </w:rPr>
        <w:t xml:space="preserve"> (</w:t>
      </w:r>
      <w:r w:rsidR="00571405" w:rsidRPr="00D51953">
        <w:rPr>
          <w:sz w:val="22"/>
          <w:szCs w:val="22"/>
        </w:rPr>
        <w:t>десяти</w:t>
      </w:r>
      <w:r w:rsidRPr="00D51953">
        <w:rPr>
          <w:sz w:val="22"/>
          <w:szCs w:val="22"/>
        </w:rPr>
        <w:t>) рабочих дней (если иной срок не согласован Сторонами) со дня получ</w:t>
      </w:r>
      <w:r w:rsidR="00571405" w:rsidRPr="00D51953">
        <w:rPr>
          <w:sz w:val="22"/>
          <w:szCs w:val="22"/>
        </w:rPr>
        <w:t xml:space="preserve">ения уведомления от Покупателя </w:t>
      </w:r>
      <w:r w:rsidRPr="00D51953">
        <w:rPr>
          <w:sz w:val="22"/>
          <w:szCs w:val="22"/>
        </w:rPr>
        <w:t>Постав</w:t>
      </w:r>
      <w:r w:rsidR="00571405" w:rsidRPr="00D51953">
        <w:rPr>
          <w:sz w:val="22"/>
          <w:szCs w:val="22"/>
        </w:rPr>
        <w:t xml:space="preserve">щик обязан сообщить Покупателю </w:t>
      </w:r>
      <w:r w:rsidR="003D78D2" w:rsidRPr="00D51953">
        <w:rPr>
          <w:sz w:val="22"/>
          <w:szCs w:val="22"/>
        </w:rPr>
        <w:t>о признании/не признании случая гарантийным</w:t>
      </w:r>
      <w:r w:rsidR="003B3FA9" w:rsidRPr="00D51953">
        <w:rPr>
          <w:sz w:val="22"/>
          <w:szCs w:val="22"/>
        </w:rPr>
        <w:t xml:space="preserve">,  </w:t>
      </w:r>
      <w:proofErr w:type="gramStart"/>
      <w:r w:rsidR="003B3FA9" w:rsidRPr="00D51953">
        <w:rPr>
          <w:sz w:val="22"/>
          <w:szCs w:val="22"/>
        </w:rPr>
        <w:t>составить и подписать</w:t>
      </w:r>
      <w:proofErr w:type="gramEnd"/>
      <w:r w:rsidR="003B3FA9" w:rsidRPr="00D51953">
        <w:rPr>
          <w:sz w:val="22"/>
          <w:szCs w:val="22"/>
        </w:rPr>
        <w:t xml:space="preserve"> соответствующий акт.</w:t>
      </w:r>
      <w:r w:rsidR="00E86E8E" w:rsidRPr="00D51953">
        <w:rPr>
          <w:sz w:val="22"/>
          <w:szCs w:val="22"/>
        </w:rPr>
        <w:t xml:space="preserve"> Молчание Поставщика означает факт признания случая </w:t>
      </w:r>
      <w:proofErr w:type="gramStart"/>
      <w:r w:rsidR="00E86E8E" w:rsidRPr="00D51953">
        <w:rPr>
          <w:sz w:val="22"/>
          <w:szCs w:val="22"/>
        </w:rPr>
        <w:t>гарантийным</w:t>
      </w:r>
      <w:proofErr w:type="gramEnd"/>
      <w:r w:rsidR="00E86E8E" w:rsidRPr="00D51953">
        <w:rPr>
          <w:sz w:val="22"/>
          <w:szCs w:val="22"/>
        </w:rPr>
        <w:t>.</w:t>
      </w:r>
    </w:p>
    <w:p w:rsidR="001565E1" w:rsidRPr="00D51953" w:rsidRDefault="00464EEE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>3.3</w:t>
      </w:r>
      <w:r w:rsidR="0015232D" w:rsidRPr="00D51953">
        <w:rPr>
          <w:sz w:val="22"/>
          <w:szCs w:val="22"/>
        </w:rPr>
        <w:t xml:space="preserve">. </w:t>
      </w:r>
      <w:proofErr w:type="gramStart"/>
      <w:r w:rsidR="00532A47" w:rsidRPr="00D51953">
        <w:rPr>
          <w:sz w:val="22"/>
          <w:szCs w:val="22"/>
        </w:rPr>
        <w:t xml:space="preserve">При </w:t>
      </w:r>
      <w:r w:rsidR="003B3FA9" w:rsidRPr="00D51953">
        <w:rPr>
          <w:sz w:val="22"/>
          <w:szCs w:val="22"/>
        </w:rPr>
        <w:t xml:space="preserve">признании случая гарантийным </w:t>
      </w:r>
      <w:r w:rsidR="001565E1" w:rsidRPr="00D51953">
        <w:rPr>
          <w:sz w:val="22"/>
          <w:szCs w:val="22"/>
        </w:rPr>
        <w:t>Поставщик обязан за свой счет, включая транспортные и иные расходы, заменить Товар и/или его комплектующие на аналогичный, качество которого соответс</w:t>
      </w:r>
      <w:r w:rsidR="0015232D" w:rsidRPr="00D51953">
        <w:rPr>
          <w:sz w:val="22"/>
          <w:szCs w:val="22"/>
        </w:rPr>
        <w:t>твует условиям Договора.</w:t>
      </w:r>
      <w:proofErr w:type="gramEnd"/>
      <w:r w:rsidR="0052477F" w:rsidRPr="00D51953">
        <w:rPr>
          <w:sz w:val="22"/>
          <w:szCs w:val="22"/>
        </w:rPr>
        <w:t xml:space="preserve"> </w:t>
      </w:r>
      <w:r w:rsidR="00021A09" w:rsidRPr="00D51953">
        <w:rPr>
          <w:sz w:val="22"/>
          <w:szCs w:val="22"/>
        </w:rPr>
        <w:t xml:space="preserve">В этом случае гарантийный срок </w:t>
      </w:r>
      <w:r w:rsidR="00E86E8E" w:rsidRPr="00D51953">
        <w:rPr>
          <w:sz w:val="22"/>
          <w:szCs w:val="22"/>
        </w:rPr>
        <w:t xml:space="preserve">на замененный Товар </w:t>
      </w:r>
      <w:r w:rsidR="00021A09" w:rsidRPr="00D51953">
        <w:rPr>
          <w:sz w:val="22"/>
          <w:szCs w:val="22"/>
        </w:rPr>
        <w:t>начинает течь заново.</w:t>
      </w:r>
    </w:p>
    <w:p w:rsidR="001565E1" w:rsidRPr="00D51953" w:rsidRDefault="00464EEE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>3.4</w:t>
      </w:r>
      <w:r w:rsidR="004B47C1" w:rsidRPr="00D51953">
        <w:rPr>
          <w:sz w:val="22"/>
          <w:szCs w:val="22"/>
        </w:rPr>
        <w:t xml:space="preserve">. </w:t>
      </w:r>
      <w:r w:rsidR="001565E1" w:rsidRPr="00D51953">
        <w:rPr>
          <w:sz w:val="22"/>
          <w:szCs w:val="22"/>
        </w:rPr>
        <w:t>В случае</w:t>
      </w:r>
      <w:proofErr w:type="gramStart"/>
      <w:r w:rsidR="001565E1" w:rsidRPr="00D51953">
        <w:rPr>
          <w:sz w:val="22"/>
          <w:szCs w:val="22"/>
        </w:rPr>
        <w:t>,</w:t>
      </w:r>
      <w:proofErr w:type="gramEnd"/>
      <w:r w:rsidR="001565E1" w:rsidRPr="00D51953">
        <w:rPr>
          <w:sz w:val="22"/>
          <w:szCs w:val="22"/>
        </w:rPr>
        <w:t xml:space="preserve"> если Поставщик </w:t>
      </w:r>
      <w:r w:rsidR="00F86C1C" w:rsidRPr="00D51953">
        <w:rPr>
          <w:sz w:val="22"/>
          <w:szCs w:val="22"/>
        </w:rPr>
        <w:t xml:space="preserve">не </w:t>
      </w:r>
      <w:r w:rsidR="001565E1" w:rsidRPr="00D51953">
        <w:rPr>
          <w:sz w:val="22"/>
          <w:szCs w:val="22"/>
        </w:rPr>
        <w:t xml:space="preserve">произведет замену </w:t>
      </w:r>
      <w:r w:rsidR="00021A09" w:rsidRPr="00D51953">
        <w:rPr>
          <w:sz w:val="22"/>
          <w:szCs w:val="22"/>
        </w:rPr>
        <w:t xml:space="preserve">Товара </w:t>
      </w:r>
      <w:r w:rsidR="001565E1" w:rsidRPr="00D51953">
        <w:rPr>
          <w:sz w:val="22"/>
          <w:szCs w:val="22"/>
        </w:rPr>
        <w:t xml:space="preserve">в течение 30 (Тридцать) календарных дней, считая со дня </w:t>
      </w:r>
      <w:r w:rsidR="00E86E8E" w:rsidRPr="00D51953">
        <w:rPr>
          <w:sz w:val="22"/>
          <w:szCs w:val="22"/>
        </w:rPr>
        <w:t>признания случая гарантийным</w:t>
      </w:r>
      <w:r w:rsidR="001565E1" w:rsidRPr="00D51953">
        <w:rPr>
          <w:sz w:val="22"/>
          <w:szCs w:val="22"/>
        </w:rPr>
        <w:t>, то Поставщик по требованию Покупателя обязуется уплатить неустойку в размере 0,1% (Ноль целых одна десятая процента) от стоимости дефектного Товара за каждый календарный день просрочки.</w:t>
      </w:r>
      <w:r w:rsidR="004B47C1" w:rsidRPr="00D51953">
        <w:rPr>
          <w:sz w:val="22"/>
          <w:szCs w:val="22"/>
        </w:rPr>
        <w:t xml:space="preserve"> Кроме того, </w:t>
      </w:r>
      <w:r w:rsidR="001565E1" w:rsidRPr="00D51953">
        <w:rPr>
          <w:sz w:val="22"/>
          <w:szCs w:val="22"/>
        </w:rPr>
        <w:t xml:space="preserve">Покупатель будет вправе </w:t>
      </w:r>
      <w:r w:rsidR="006E33CA" w:rsidRPr="00D51953">
        <w:rPr>
          <w:sz w:val="22"/>
          <w:szCs w:val="22"/>
        </w:rPr>
        <w:t xml:space="preserve">приобрести аналогичный Товар у третьих лиц </w:t>
      </w:r>
      <w:r w:rsidR="001565E1" w:rsidRPr="00D51953">
        <w:rPr>
          <w:sz w:val="22"/>
          <w:szCs w:val="22"/>
        </w:rPr>
        <w:t xml:space="preserve">за счет Поставщика без какого-либо ущерба в отношении своих прав по гарантиям, а Поставщик обязан возместить все расходы Покупателя на </w:t>
      </w:r>
      <w:r w:rsidR="006E33CA" w:rsidRPr="00D51953">
        <w:rPr>
          <w:sz w:val="22"/>
          <w:szCs w:val="22"/>
        </w:rPr>
        <w:t>приобретение Товара</w:t>
      </w:r>
      <w:r w:rsidR="001565E1" w:rsidRPr="00D51953">
        <w:rPr>
          <w:sz w:val="22"/>
          <w:szCs w:val="22"/>
        </w:rPr>
        <w:t xml:space="preserve">, а также все иные расходы, Покупателя, связанные с </w:t>
      </w:r>
      <w:r w:rsidR="006E33CA" w:rsidRPr="00D51953">
        <w:rPr>
          <w:sz w:val="22"/>
          <w:szCs w:val="22"/>
        </w:rPr>
        <w:t>приобретением Товара</w:t>
      </w:r>
      <w:r w:rsidR="001565E1" w:rsidRPr="00D51953">
        <w:rPr>
          <w:sz w:val="22"/>
          <w:szCs w:val="22"/>
        </w:rPr>
        <w:t>. При этом все расходы Покупателя  должны быть документально подтверждены.</w:t>
      </w:r>
    </w:p>
    <w:p w:rsidR="001565E1" w:rsidRPr="00D51953" w:rsidRDefault="00464EEE" w:rsidP="00CC06EA">
      <w:pPr>
        <w:pStyle w:val="a6"/>
        <w:shd w:val="clear" w:color="auto" w:fill="auto"/>
        <w:spacing w:before="0" w:after="212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>3.5</w:t>
      </w:r>
      <w:r w:rsidR="001565E1" w:rsidRPr="00D51953">
        <w:rPr>
          <w:sz w:val="22"/>
          <w:szCs w:val="22"/>
        </w:rPr>
        <w:t>. В случае нарушения Поставщиком срока на возмещение расходов Покупателя, произведенных в соответствии с пунктом 3.</w:t>
      </w:r>
      <w:r w:rsidR="00A265E1" w:rsidRPr="00D51953">
        <w:rPr>
          <w:sz w:val="22"/>
          <w:szCs w:val="22"/>
        </w:rPr>
        <w:t xml:space="preserve">3. </w:t>
      </w:r>
      <w:r w:rsidR="001565E1" w:rsidRPr="00D51953">
        <w:rPr>
          <w:sz w:val="22"/>
          <w:szCs w:val="22"/>
        </w:rPr>
        <w:t>Договора, Поставщик уплачивает Покупателю пеню в размере 0,1% (Ноль целых одна десятая процента) от стоимости произведенных расходов за каждый календарный день просрочки, включая день фактического исполнения обязательства по возмещению расходов.</w:t>
      </w: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2" w:line="210" w:lineRule="exact"/>
        <w:jc w:val="center"/>
        <w:rPr>
          <w:sz w:val="22"/>
          <w:szCs w:val="22"/>
        </w:rPr>
      </w:pPr>
      <w:bookmarkStart w:id="2" w:name="bookmark5"/>
      <w:r w:rsidRPr="00D51953">
        <w:rPr>
          <w:sz w:val="22"/>
          <w:szCs w:val="22"/>
        </w:rPr>
        <w:t>4. Условия и порядок поставки Товара</w:t>
      </w:r>
      <w:bookmarkEnd w:id="2"/>
    </w:p>
    <w:p w:rsidR="001565E1" w:rsidRPr="00D51953" w:rsidRDefault="001565E1" w:rsidP="00A262C6">
      <w:pPr>
        <w:pStyle w:val="a6"/>
        <w:numPr>
          <w:ilvl w:val="0"/>
          <w:numId w:val="4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Поставщик обязуется:</w:t>
      </w:r>
    </w:p>
    <w:p w:rsidR="00766C51" w:rsidRPr="00D51953" w:rsidRDefault="003E27CD" w:rsidP="00A262C6">
      <w:pPr>
        <w:pStyle w:val="a6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 xml:space="preserve">осуществлять поставку Товара только по требованию </w:t>
      </w:r>
      <w:r w:rsidR="004F2C4A" w:rsidRPr="00D51953">
        <w:rPr>
          <w:color w:val="000000" w:themeColor="text1"/>
          <w:sz w:val="22"/>
          <w:szCs w:val="22"/>
        </w:rPr>
        <w:t>Покупателя</w:t>
      </w:r>
      <w:r w:rsidRPr="00D51953">
        <w:rPr>
          <w:color w:val="000000" w:themeColor="text1"/>
          <w:sz w:val="22"/>
          <w:szCs w:val="22"/>
        </w:rPr>
        <w:t xml:space="preserve">, на основании полученных от него </w:t>
      </w:r>
      <w:r w:rsidR="00D60C31" w:rsidRPr="00D51953">
        <w:rPr>
          <w:color w:val="000000" w:themeColor="text1"/>
          <w:sz w:val="22"/>
          <w:szCs w:val="22"/>
        </w:rPr>
        <w:t>З</w:t>
      </w:r>
      <w:r w:rsidRPr="00D51953">
        <w:rPr>
          <w:color w:val="000000" w:themeColor="text1"/>
          <w:sz w:val="22"/>
          <w:szCs w:val="22"/>
        </w:rPr>
        <w:t>аявок</w:t>
      </w:r>
      <w:r w:rsidR="00B22BA4" w:rsidRPr="00D51953">
        <w:rPr>
          <w:color w:val="000000" w:themeColor="text1"/>
          <w:sz w:val="22"/>
          <w:szCs w:val="22"/>
        </w:rPr>
        <w:t xml:space="preserve">. </w:t>
      </w:r>
    </w:p>
    <w:p w:rsidR="00152B44" w:rsidRPr="00D51953" w:rsidRDefault="00BB3EFD" w:rsidP="00A262C6">
      <w:pPr>
        <w:pStyle w:val="a6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 xml:space="preserve">предоставить возможность выборки Товара </w:t>
      </w:r>
      <w:r w:rsidR="0025393F" w:rsidRPr="00D51953">
        <w:rPr>
          <w:color w:val="000000" w:themeColor="text1"/>
          <w:sz w:val="22"/>
          <w:szCs w:val="22"/>
        </w:rPr>
        <w:t>по З</w:t>
      </w:r>
      <w:r w:rsidR="00E20D49" w:rsidRPr="00D51953">
        <w:rPr>
          <w:color w:val="000000" w:themeColor="text1"/>
          <w:sz w:val="22"/>
          <w:szCs w:val="22"/>
        </w:rPr>
        <w:t xml:space="preserve">аявке на </w:t>
      </w:r>
      <w:proofErr w:type="spellStart"/>
      <w:r w:rsidR="00E20D49" w:rsidRPr="00D51953">
        <w:rPr>
          <w:color w:val="000000" w:themeColor="text1"/>
          <w:sz w:val="22"/>
          <w:szCs w:val="22"/>
        </w:rPr>
        <w:t>физлицо</w:t>
      </w:r>
      <w:proofErr w:type="spellEnd"/>
      <w:r w:rsidR="00E20D49" w:rsidRPr="00D51953">
        <w:rPr>
          <w:color w:val="000000" w:themeColor="text1"/>
          <w:sz w:val="22"/>
          <w:szCs w:val="22"/>
        </w:rPr>
        <w:t xml:space="preserve"> в день обращения; </w:t>
      </w:r>
    </w:p>
    <w:p w:rsidR="00E20D49" w:rsidRPr="00D51953" w:rsidRDefault="00152B44" w:rsidP="00A262C6">
      <w:pPr>
        <w:pStyle w:val="a6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 xml:space="preserve">при получении Заявки на груз - предоставить Товар в распоряжение Покупателя </w:t>
      </w:r>
      <w:r w:rsidR="00E20D49" w:rsidRPr="00D51953">
        <w:rPr>
          <w:color w:val="000000" w:themeColor="text1"/>
          <w:sz w:val="22"/>
          <w:szCs w:val="22"/>
        </w:rPr>
        <w:t>в течении</w:t>
      </w:r>
      <w:r w:rsidR="0025393F" w:rsidRPr="00D51953">
        <w:rPr>
          <w:color w:val="000000" w:themeColor="text1"/>
          <w:sz w:val="22"/>
          <w:szCs w:val="22"/>
        </w:rPr>
        <w:t>5 рабочих</w:t>
      </w:r>
      <w:r w:rsidR="00E20D49" w:rsidRPr="00D51953">
        <w:rPr>
          <w:color w:val="000000" w:themeColor="text1"/>
          <w:sz w:val="22"/>
          <w:szCs w:val="22"/>
        </w:rPr>
        <w:t xml:space="preserve"> дней с момента</w:t>
      </w:r>
      <w:r w:rsidR="0052477F" w:rsidRPr="00D51953">
        <w:rPr>
          <w:color w:val="000000" w:themeColor="text1"/>
          <w:sz w:val="22"/>
          <w:szCs w:val="22"/>
        </w:rPr>
        <w:t xml:space="preserve"> </w:t>
      </w:r>
      <w:r w:rsidR="00E20D49" w:rsidRPr="00D51953">
        <w:rPr>
          <w:color w:val="000000" w:themeColor="text1"/>
          <w:sz w:val="22"/>
          <w:szCs w:val="22"/>
        </w:rPr>
        <w:t>получения</w:t>
      </w:r>
      <w:r w:rsidRPr="00D51953">
        <w:rPr>
          <w:color w:val="000000" w:themeColor="text1"/>
          <w:sz w:val="22"/>
          <w:szCs w:val="22"/>
        </w:rPr>
        <w:t xml:space="preserve"> Заявки</w:t>
      </w:r>
      <w:r w:rsidR="00E329FD" w:rsidRPr="00D51953">
        <w:rPr>
          <w:color w:val="000000" w:themeColor="text1"/>
          <w:sz w:val="22"/>
          <w:szCs w:val="22"/>
        </w:rPr>
        <w:t>;</w:t>
      </w:r>
    </w:p>
    <w:p w:rsidR="004B071B" w:rsidRPr="00D51953" w:rsidRDefault="004B071B" w:rsidP="00A262C6">
      <w:pPr>
        <w:pStyle w:val="a6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 xml:space="preserve">иметь </w:t>
      </w:r>
      <w:r w:rsidR="00E329FD" w:rsidRPr="00D51953">
        <w:rPr>
          <w:color w:val="000000" w:themeColor="text1"/>
          <w:sz w:val="22"/>
          <w:szCs w:val="22"/>
        </w:rPr>
        <w:t xml:space="preserve">в наличии в </w:t>
      </w:r>
      <w:proofErr w:type="gramStart"/>
      <w:r w:rsidR="00E329FD" w:rsidRPr="00D51953">
        <w:rPr>
          <w:color w:val="000000" w:themeColor="text1"/>
          <w:sz w:val="22"/>
          <w:szCs w:val="22"/>
        </w:rPr>
        <w:t>г</w:t>
      </w:r>
      <w:proofErr w:type="gramEnd"/>
      <w:r w:rsidR="00E329FD" w:rsidRPr="00D51953">
        <w:rPr>
          <w:color w:val="000000" w:themeColor="text1"/>
          <w:sz w:val="22"/>
          <w:szCs w:val="22"/>
        </w:rPr>
        <w:t xml:space="preserve">. Красноярске </w:t>
      </w:r>
      <w:r w:rsidR="00241DDD" w:rsidRPr="00D51953">
        <w:rPr>
          <w:color w:val="000000" w:themeColor="text1"/>
          <w:sz w:val="22"/>
          <w:szCs w:val="22"/>
        </w:rPr>
        <w:t xml:space="preserve">минимальный </w:t>
      </w:r>
      <w:r w:rsidRPr="00D51953">
        <w:rPr>
          <w:color w:val="000000" w:themeColor="text1"/>
          <w:sz w:val="22"/>
          <w:szCs w:val="22"/>
        </w:rPr>
        <w:t xml:space="preserve">запас Товара для </w:t>
      </w:r>
      <w:r w:rsidR="0019709F" w:rsidRPr="00D51953">
        <w:rPr>
          <w:color w:val="000000" w:themeColor="text1"/>
          <w:sz w:val="22"/>
          <w:szCs w:val="22"/>
        </w:rPr>
        <w:t>обеспечения своевременного исполнения обязательств по предоставлению Товара в распоряжение Покупателя в размере</w:t>
      </w:r>
      <w:r w:rsidR="00766C51" w:rsidRPr="00D51953">
        <w:rPr>
          <w:color w:val="000000" w:themeColor="text1"/>
          <w:sz w:val="22"/>
          <w:szCs w:val="22"/>
        </w:rPr>
        <w:t xml:space="preserve"> не менее 30% от </w:t>
      </w:r>
      <w:r w:rsidR="00514A1C" w:rsidRPr="00D51953">
        <w:rPr>
          <w:color w:val="000000" w:themeColor="text1"/>
          <w:sz w:val="22"/>
          <w:szCs w:val="22"/>
        </w:rPr>
        <w:t>ориентировочного</w:t>
      </w:r>
      <w:r w:rsidR="00766C51" w:rsidRPr="00D51953">
        <w:rPr>
          <w:color w:val="000000" w:themeColor="text1"/>
          <w:sz w:val="22"/>
          <w:szCs w:val="22"/>
        </w:rPr>
        <w:t xml:space="preserve"> количества Товара, </w:t>
      </w:r>
      <w:r w:rsidR="00514A1C" w:rsidRPr="00D51953">
        <w:rPr>
          <w:color w:val="000000" w:themeColor="text1"/>
          <w:sz w:val="22"/>
          <w:szCs w:val="22"/>
        </w:rPr>
        <w:t>указанного в Приложении № 1 к Договору</w:t>
      </w:r>
      <w:r w:rsidR="002F62B2" w:rsidRPr="00D51953">
        <w:rPr>
          <w:color w:val="000000" w:themeColor="text1"/>
          <w:sz w:val="22"/>
          <w:szCs w:val="22"/>
        </w:rPr>
        <w:t>.</w:t>
      </w:r>
    </w:p>
    <w:p w:rsidR="002F62B2" w:rsidRPr="00D51953" w:rsidRDefault="00241DDD" w:rsidP="00A262C6">
      <w:pPr>
        <w:pStyle w:val="a6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>по З</w:t>
      </w:r>
      <w:r w:rsidR="00CA30CF" w:rsidRPr="00D51953">
        <w:rPr>
          <w:color w:val="000000" w:themeColor="text1"/>
          <w:sz w:val="22"/>
          <w:szCs w:val="22"/>
        </w:rPr>
        <w:t xml:space="preserve">аявке на </w:t>
      </w:r>
      <w:proofErr w:type="spellStart"/>
      <w:r w:rsidR="00CA30CF" w:rsidRPr="00D51953">
        <w:rPr>
          <w:color w:val="000000" w:themeColor="text1"/>
          <w:sz w:val="22"/>
          <w:szCs w:val="22"/>
        </w:rPr>
        <w:t>физлицо</w:t>
      </w:r>
      <w:proofErr w:type="spellEnd"/>
      <w:r w:rsidR="00CA30CF" w:rsidRPr="00D51953">
        <w:rPr>
          <w:color w:val="000000" w:themeColor="text1"/>
          <w:sz w:val="22"/>
          <w:szCs w:val="22"/>
        </w:rPr>
        <w:t xml:space="preserve"> - обеспечить </w:t>
      </w:r>
      <w:r w:rsidR="002F62B2" w:rsidRPr="00D51953">
        <w:rPr>
          <w:color w:val="000000" w:themeColor="text1"/>
          <w:sz w:val="22"/>
          <w:szCs w:val="22"/>
        </w:rPr>
        <w:t xml:space="preserve">примерку Товара </w:t>
      </w:r>
      <w:r w:rsidR="00142D2C" w:rsidRPr="00D51953">
        <w:rPr>
          <w:color w:val="000000" w:themeColor="text1"/>
          <w:sz w:val="22"/>
          <w:szCs w:val="22"/>
        </w:rPr>
        <w:t xml:space="preserve">физическим </w:t>
      </w:r>
      <w:r w:rsidR="002F62B2" w:rsidRPr="00D51953">
        <w:rPr>
          <w:color w:val="000000" w:themeColor="text1"/>
          <w:sz w:val="22"/>
          <w:szCs w:val="22"/>
        </w:rPr>
        <w:t xml:space="preserve">лицом, </w:t>
      </w:r>
      <w:r w:rsidR="00766C51" w:rsidRPr="00D51953">
        <w:rPr>
          <w:color w:val="000000" w:themeColor="text1"/>
          <w:sz w:val="22"/>
          <w:szCs w:val="22"/>
        </w:rPr>
        <w:t>у</w:t>
      </w:r>
      <w:r w:rsidR="002F62B2" w:rsidRPr="00D51953">
        <w:rPr>
          <w:color w:val="000000" w:themeColor="text1"/>
          <w:sz w:val="22"/>
          <w:szCs w:val="22"/>
        </w:rPr>
        <w:t>паковку</w:t>
      </w:r>
      <w:r w:rsidR="003819C4" w:rsidRPr="00D51953">
        <w:rPr>
          <w:color w:val="000000" w:themeColor="text1"/>
          <w:sz w:val="22"/>
          <w:szCs w:val="22"/>
        </w:rPr>
        <w:t xml:space="preserve"> выбранного</w:t>
      </w:r>
      <w:r w:rsidR="002F62B2" w:rsidRPr="00D51953">
        <w:rPr>
          <w:color w:val="000000" w:themeColor="text1"/>
          <w:sz w:val="22"/>
          <w:szCs w:val="22"/>
        </w:rPr>
        <w:t xml:space="preserve"> Товара в полипропиленовый мешок, пломб</w:t>
      </w:r>
      <w:r w:rsidR="00CA30CF" w:rsidRPr="00D51953">
        <w:rPr>
          <w:color w:val="000000" w:themeColor="text1"/>
          <w:sz w:val="22"/>
          <w:szCs w:val="22"/>
        </w:rPr>
        <w:t>ирование мешка и вложение упаковочного</w:t>
      </w:r>
      <w:r w:rsidR="002F62B2" w:rsidRPr="00D51953">
        <w:rPr>
          <w:color w:val="000000" w:themeColor="text1"/>
          <w:sz w:val="22"/>
          <w:szCs w:val="22"/>
        </w:rPr>
        <w:t xml:space="preserve"> лист</w:t>
      </w:r>
      <w:r w:rsidR="00CA30CF" w:rsidRPr="00D51953">
        <w:rPr>
          <w:color w:val="000000" w:themeColor="text1"/>
          <w:sz w:val="22"/>
          <w:szCs w:val="22"/>
        </w:rPr>
        <w:t>а</w:t>
      </w:r>
      <w:r w:rsidR="002F62B2" w:rsidRPr="00D51953">
        <w:rPr>
          <w:color w:val="000000" w:themeColor="text1"/>
          <w:sz w:val="22"/>
          <w:szCs w:val="22"/>
        </w:rPr>
        <w:t>,</w:t>
      </w:r>
      <w:r w:rsidR="003819C4" w:rsidRPr="00D51953">
        <w:rPr>
          <w:color w:val="000000" w:themeColor="text1"/>
          <w:sz w:val="22"/>
          <w:szCs w:val="22"/>
        </w:rPr>
        <w:t xml:space="preserve"> с</w:t>
      </w:r>
      <w:r w:rsidR="002F62B2" w:rsidRPr="00D51953">
        <w:rPr>
          <w:color w:val="000000" w:themeColor="text1"/>
          <w:sz w:val="22"/>
          <w:szCs w:val="22"/>
        </w:rPr>
        <w:t xml:space="preserve"> пе</w:t>
      </w:r>
      <w:r w:rsidR="003819C4" w:rsidRPr="00D51953">
        <w:rPr>
          <w:color w:val="000000" w:themeColor="text1"/>
          <w:sz w:val="22"/>
          <w:szCs w:val="22"/>
        </w:rPr>
        <w:t>редачей</w:t>
      </w:r>
      <w:r w:rsidR="0052477F" w:rsidRPr="00D51953">
        <w:rPr>
          <w:color w:val="000000" w:themeColor="text1"/>
          <w:sz w:val="22"/>
          <w:szCs w:val="22"/>
        </w:rPr>
        <w:t xml:space="preserve"> </w:t>
      </w:r>
      <w:r w:rsidR="00EE47B4" w:rsidRPr="00D51953">
        <w:rPr>
          <w:color w:val="000000" w:themeColor="text1"/>
          <w:sz w:val="22"/>
          <w:szCs w:val="22"/>
        </w:rPr>
        <w:t xml:space="preserve">упакованного </w:t>
      </w:r>
      <w:r w:rsidR="002F62B2" w:rsidRPr="00D51953">
        <w:rPr>
          <w:color w:val="000000" w:themeColor="text1"/>
          <w:sz w:val="22"/>
          <w:szCs w:val="22"/>
        </w:rPr>
        <w:t xml:space="preserve">Товара </w:t>
      </w:r>
      <w:r w:rsidR="00BC6260" w:rsidRPr="00D51953">
        <w:rPr>
          <w:color w:val="000000" w:themeColor="text1"/>
          <w:sz w:val="22"/>
          <w:szCs w:val="22"/>
        </w:rPr>
        <w:t xml:space="preserve">физическому </w:t>
      </w:r>
      <w:r w:rsidR="002F62B2" w:rsidRPr="00D51953">
        <w:rPr>
          <w:color w:val="000000" w:themeColor="text1"/>
          <w:sz w:val="22"/>
          <w:szCs w:val="22"/>
        </w:rPr>
        <w:t xml:space="preserve">лицу, указанному в </w:t>
      </w:r>
      <w:r w:rsidR="00514A1C" w:rsidRPr="00D51953">
        <w:rPr>
          <w:color w:val="000000" w:themeColor="text1"/>
          <w:sz w:val="22"/>
          <w:szCs w:val="22"/>
        </w:rPr>
        <w:t>З</w:t>
      </w:r>
      <w:r w:rsidR="002F62B2" w:rsidRPr="00D51953">
        <w:rPr>
          <w:color w:val="000000" w:themeColor="text1"/>
          <w:sz w:val="22"/>
          <w:szCs w:val="22"/>
        </w:rPr>
        <w:t>аявке Покупателя.</w:t>
      </w:r>
    </w:p>
    <w:p w:rsidR="00142D2C" w:rsidRPr="00D51953" w:rsidRDefault="00F7296A" w:rsidP="00A262C6">
      <w:pPr>
        <w:pStyle w:val="90"/>
        <w:shd w:val="clear" w:color="auto" w:fill="auto"/>
        <w:tabs>
          <w:tab w:val="left" w:pos="284"/>
        </w:tabs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 xml:space="preserve">- </w:t>
      </w:r>
      <w:r w:rsidR="007973B1" w:rsidRPr="00D51953">
        <w:rPr>
          <w:i w:val="0"/>
          <w:color w:val="000000" w:themeColor="text1"/>
          <w:sz w:val="22"/>
          <w:szCs w:val="22"/>
        </w:rPr>
        <w:t>по З</w:t>
      </w:r>
      <w:r w:rsidR="00142D2C" w:rsidRPr="00D51953">
        <w:rPr>
          <w:i w:val="0"/>
          <w:color w:val="000000" w:themeColor="text1"/>
          <w:sz w:val="22"/>
          <w:szCs w:val="22"/>
        </w:rPr>
        <w:t xml:space="preserve">аявке на груз </w:t>
      </w:r>
      <w:r w:rsidR="007973B1" w:rsidRPr="00D51953">
        <w:rPr>
          <w:i w:val="0"/>
          <w:color w:val="000000" w:themeColor="text1"/>
          <w:sz w:val="22"/>
          <w:szCs w:val="22"/>
        </w:rPr>
        <w:t xml:space="preserve">- </w:t>
      </w:r>
      <w:r w:rsidRPr="00D51953">
        <w:rPr>
          <w:i w:val="0"/>
          <w:color w:val="000000" w:themeColor="text1"/>
          <w:sz w:val="22"/>
          <w:szCs w:val="22"/>
        </w:rPr>
        <w:t xml:space="preserve">обеспечить упаковку </w:t>
      </w:r>
      <w:r w:rsidR="00142D2C" w:rsidRPr="00D51953">
        <w:rPr>
          <w:i w:val="0"/>
          <w:color w:val="000000" w:themeColor="text1"/>
          <w:sz w:val="22"/>
          <w:szCs w:val="22"/>
        </w:rPr>
        <w:t>Товар</w:t>
      </w:r>
      <w:r w:rsidRPr="00D51953">
        <w:rPr>
          <w:i w:val="0"/>
          <w:color w:val="000000" w:themeColor="text1"/>
          <w:sz w:val="22"/>
          <w:szCs w:val="22"/>
        </w:rPr>
        <w:t>а</w:t>
      </w:r>
      <w:r w:rsidR="0052477F" w:rsidRPr="00D51953">
        <w:rPr>
          <w:i w:val="0"/>
          <w:color w:val="000000" w:themeColor="text1"/>
          <w:sz w:val="22"/>
          <w:szCs w:val="22"/>
        </w:rPr>
        <w:t xml:space="preserve"> </w:t>
      </w:r>
      <w:r w:rsidRPr="00D51953">
        <w:rPr>
          <w:i w:val="0"/>
          <w:color w:val="000000" w:themeColor="text1"/>
          <w:sz w:val="22"/>
          <w:szCs w:val="22"/>
        </w:rPr>
        <w:t>(</w:t>
      </w:r>
      <w:proofErr w:type="spellStart"/>
      <w:r w:rsidR="0052477F" w:rsidRPr="00D51953">
        <w:rPr>
          <w:i w:val="0"/>
          <w:color w:val="000000" w:themeColor="text1"/>
          <w:sz w:val="22"/>
          <w:szCs w:val="22"/>
        </w:rPr>
        <w:t>затаренного</w:t>
      </w:r>
      <w:proofErr w:type="spellEnd"/>
      <w:r w:rsidRPr="00D51953">
        <w:rPr>
          <w:i w:val="0"/>
          <w:color w:val="000000" w:themeColor="text1"/>
          <w:sz w:val="22"/>
          <w:szCs w:val="22"/>
        </w:rPr>
        <w:t xml:space="preserve">) </w:t>
      </w:r>
      <w:r w:rsidR="00142D2C" w:rsidRPr="00D51953">
        <w:rPr>
          <w:i w:val="0"/>
          <w:color w:val="000000" w:themeColor="text1"/>
          <w:sz w:val="22"/>
          <w:szCs w:val="22"/>
        </w:rPr>
        <w:t xml:space="preserve">в полипропиленовый мешок с номерной пломбой. Мешок должен </w:t>
      </w:r>
      <w:r w:rsidR="0026223B" w:rsidRPr="00D51953">
        <w:rPr>
          <w:i w:val="0"/>
          <w:color w:val="000000" w:themeColor="text1"/>
          <w:sz w:val="22"/>
          <w:szCs w:val="22"/>
        </w:rPr>
        <w:t>соответствовать требованиям ГОСТ 15846</w:t>
      </w:r>
      <w:r w:rsidR="00043B37" w:rsidRPr="00D51953">
        <w:rPr>
          <w:i w:val="0"/>
          <w:color w:val="000000" w:themeColor="text1"/>
          <w:sz w:val="22"/>
          <w:szCs w:val="22"/>
        </w:rPr>
        <w:t xml:space="preserve"> (</w:t>
      </w:r>
      <w:r w:rsidR="00514A1C" w:rsidRPr="00D51953">
        <w:rPr>
          <w:i w:val="0"/>
          <w:color w:val="000000" w:themeColor="text1"/>
          <w:sz w:val="22"/>
          <w:szCs w:val="22"/>
        </w:rPr>
        <w:t xml:space="preserve">быть </w:t>
      </w:r>
      <w:r w:rsidR="00043B37" w:rsidRPr="00D51953">
        <w:rPr>
          <w:i w:val="0"/>
          <w:color w:val="000000" w:themeColor="text1"/>
          <w:sz w:val="22"/>
          <w:szCs w:val="22"/>
        </w:rPr>
        <w:t xml:space="preserve">пригодным для транспортировки </w:t>
      </w:r>
      <w:r w:rsidR="00514A1C" w:rsidRPr="00D51953">
        <w:rPr>
          <w:i w:val="0"/>
          <w:color w:val="000000" w:themeColor="text1"/>
          <w:sz w:val="22"/>
          <w:szCs w:val="22"/>
        </w:rPr>
        <w:t xml:space="preserve">Товара </w:t>
      </w:r>
      <w:r w:rsidR="00043B37" w:rsidRPr="00D51953">
        <w:rPr>
          <w:i w:val="0"/>
          <w:color w:val="000000" w:themeColor="text1"/>
          <w:sz w:val="22"/>
          <w:szCs w:val="22"/>
        </w:rPr>
        <w:t>в районы Крайнего Севера)</w:t>
      </w:r>
      <w:proofErr w:type="gramStart"/>
      <w:r w:rsidR="006A4A72" w:rsidRPr="00D51953">
        <w:rPr>
          <w:i w:val="0"/>
          <w:color w:val="000000" w:themeColor="text1"/>
          <w:sz w:val="22"/>
          <w:szCs w:val="22"/>
        </w:rPr>
        <w:t>,</w:t>
      </w:r>
      <w:r w:rsidR="00142D2C" w:rsidRPr="00D51953">
        <w:rPr>
          <w:i w:val="0"/>
          <w:color w:val="000000" w:themeColor="text1"/>
          <w:sz w:val="22"/>
          <w:szCs w:val="22"/>
        </w:rPr>
        <w:t>и</w:t>
      </w:r>
      <w:proofErr w:type="gramEnd"/>
      <w:r w:rsidR="00142D2C" w:rsidRPr="00D51953">
        <w:rPr>
          <w:i w:val="0"/>
          <w:color w:val="000000" w:themeColor="text1"/>
          <w:sz w:val="22"/>
          <w:szCs w:val="22"/>
        </w:rPr>
        <w:t>меть упаковочный лист и содержать информацию о конечном объекте назначения, а именно наименование и номер скважины, производственного объекта</w:t>
      </w:r>
      <w:r w:rsidR="006A4A72" w:rsidRPr="00D51953">
        <w:rPr>
          <w:i w:val="0"/>
          <w:color w:val="000000" w:themeColor="text1"/>
          <w:sz w:val="22"/>
          <w:szCs w:val="22"/>
        </w:rPr>
        <w:t xml:space="preserve"> как это указано в Заявке Покупателя</w:t>
      </w:r>
      <w:r w:rsidR="00142D2C" w:rsidRPr="00D51953">
        <w:rPr>
          <w:i w:val="0"/>
          <w:color w:val="000000" w:themeColor="text1"/>
          <w:sz w:val="22"/>
          <w:szCs w:val="22"/>
        </w:rPr>
        <w:t>.</w:t>
      </w:r>
      <w:r w:rsidRPr="00D51953">
        <w:rPr>
          <w:i w:val="0"/>
          <w:color w:val="000000" w:themeColor="text1"/>
          <w:sz w:val="22"/>
          <w:szCs w:val="22"/>
        </w:rPr>
        <w:t xml:space="preserve"> Упаковка в один мешок </w:t>
      </w:r>
      <w:proofErr w:type="gramStart"/>
      <w:r w:rsidRPr="00D51953">
        <w:rPr>
          <w:i w:val="0"/>
          <w:color w:val="000000" w:themeColor="text1"/>
          <w:sz w:val="22"/>
          <w:szCs w:val="22"/>
        </w:rPr>
        <w:t>Товара</w:t>
      </w:r>
      <w:r w:rsidR="007973B1" w:rsidRPr="00D51953">
        <w:rPr>
          <w:i w:val="0"/>
          <w:color w:val="000000" w:themeColor="text1"/>
          <w:sz w:val="22"/>
          <w:szCs w:val="22"/>
        </w:rPr>
        <w:t>,</w:t>
      </w:r>
      <w:r w:rsidR="0052477F" w:rsidRPr="00D51953">
        <w:rPr>
          <w:i w:val="0"/>
          <w:color w:val="000000" w:themeColor="text1"/>
          <w:sz w:val="22"/>
          <w:szCs w:val="22"/>
        </w:rPr>
        <w:t xml:space="preserve"> </w:t>
      </w:r>
      <w:r w:rsidR="007973B1" w:rsidRPr="00D51953">
        <w:rPr>
          <w:i w:val="0"/>
          <w:color w:val="000000" w:themeColor="text1"/>
          <w:sz w:val="22"/>
          <w:szCs w:val="22"/>
        </w:rPr>
        <w:t>п</w:t>
      </w:r>
      <w:r w:rsidRPr="00D51953">
        <w:rPr>
          <w:i w:val="0"/>
          <w:color w:val="000000" w:themeColor="text1"/>
          <w:sz w:val="22"/>
          <w:szCs w:val="22"/>
        </w:rPr>
        <w:t>одлежащего постав</w:t>
      </w:r>
      <w:r w:rsidR="007973B1" w:rsidRPr="00D51953">
        <w:rPr>
          <w:i w:val="0"/>
          <w:color w:val="000000" w:themeColor="text1"/>
          <w:sz w:val="22"/>
          <w:szCs w:val="22"/>
        </w:rPr>
        <w:t>ке на разные производствен</w:t>
      </w:r>
      <w:r w:rsidRPr="00D51953">
        <w:rPr>
          <w:i w:val="0"/>
          <w:color w:val="000000" w:themeColor="text1"/>
          <w:sz w:val="22"/>
          <w:szCs w:val="22"/>
        </w:rPr>
        <w:t xml:space="preserve">ные объекты </w:t>
      </w:r>
      <w:r w:rsidR="006A4A72" w:rsidRPr="00D51953">
        <w:rPr>
          <w:i w:val="0"/>
          <w:color w:val="000000" w:themeColor="text1"/>
          <w:sz w:val="22"/>
          <w:szCs w:val="22"/>
        </w:rPr>
        <w:t xml:space="preserve">Покупателя </w:t>
      </w:r>
      <w:r w:rsidRPr="00D51953">
        <w:rPr>
          <w:i w:val="0"/>
          <w:color w:val="000000" w:themeColor="text1"/>
          <w:sz w:val="22"/>
          <w:szCs w:val="22"/>
        </w:rPr>
        <w:t>не</w:t>
      </w:r>
      <w:r w:rsidR="0052477F" w:rsidRPr="00D51953">
        <w:rPr>
          <w:i w:val="0"/>
          <w:color w:val="000000" w:themeColor="text1"/>
          <w:sz w:val="22"/>
          <w:szCs w:val="22"/>
        </w:rPr>
        <w:t xml:space="preserve"> </w:t>
      </w:r>
      <w:r w:rsidRPr="00D51953">
        <w:rPr>
          <w:i w:val="0"/>
          <w:color w:val="000000" w:themeColor="text1"/>
          <w:sz w:val="22"/>
          <w:szCs w:val="22"/>
        </w:rPr>
        <w:t>допускается</w:t>
      </w:r>
      <w:proofErr w:type="gramEnd"/>
      <w:r w:rsidRPr="00D51953">
        <w:rPr>
          <w:i w:val="0"/>
          <w:color w:val="000000" w:themeColor="text1"/>
          <w:sz w:val="22"/>
          <w:szCs w:val="22"/>
        </w:rPr>
        <w:t xml:space="preserve">. </w:t>
      </w:r>
      <w:r w:rsidR="009B073B" w:rsidRPr="00D51953">
        <w:rPr>
          <w:i w:val="0"/>
          <w:color w:val="000000" w:themeColor="text1"/>
          <w:sz w:val="22"/>
          <w:szCs w:val="22"/>
        </w:rPr>
        <w:t>Второй</w:t>
      </w:r>
      <w:r w:rsidR="00D214BC" w:rsidRPr="00D51953">
        <w:rPr>
          <w:i w:val="0"/>
          <w:color w:val="000000" w:themeColor="text1"/>
          <w:sz w:val="22"/>
          <w:szCs w:val="22"/>
        </w:rPr>
        <w:t xml:space="preserve"> экз</w:t>
      </w:r>
      <w:r w:rsidR="0052477F" w:rsidRPr="00D51953">
        <w:rPr>
          <w:i w:val="0"/>
          <w:color w:val="000000" w:themeColor="text1"/>
          <w:sz w:val="22"/>
          <w:szCs w:val="22"/>
        </w:rPr>
        <w:t>емпляр</w:t>
      </w:r>
      <w:r w:rsidR="00D214BC" w:rsidRPr="00D51953">
        <w:rPr>
          <w:i w:val="0"/>
          <w:color w:val="000000" w:themeColor="text1"/>
          <w:sz w:val="22"/>
          <w:szCs w:val="22"/>
        </w:rPr>
        <w:t xml:space="preserve"> упаковочног</w:t>
      </w:r>
      <w:proofErr w:type="gramStart"/>
      <w:r w:rsidR="00D214BC" w:rsidRPr="00D51953">
        <w:rPr>
          <w:i w:val="0"/>
          <w:color w:val="000000" w:themeColor="text1"/>
          <w:sz w:val="22"/>
          <w:szCs w:val="22"/>
        </w:rPr>
        <w:t>о(</w:t>
      </w:r>
      <w:proofErr w:type="spellStart"/>
      <w:proofErr w:type="gramEnd"/>
      <w:r w:rsidR="00D214BC" w:rsidRPr="00D51953">
        <w:rPr>
          <w:i w:val="0"/>
          <w:color w:val="000000" w:themeColor="text1"/>
          <w:sz w:val="22"/>
          <w:szCs w:val="22"/>
        </w:rPr>
        <w:t>ых</w:t>
      </w:r>
      <w:proofErr w:type="spellEnd"/>
      <w:r w:rsidR="00D214BC" w:rsidRPr="00D51953">
        <w:rPr>
          <w:i w:val="0"/>
          <w:color w:val="000000" w:themeColor="text1"/>
          <w:sz w:val="22"/>
          <w:szCs w:val="22"/>
        </w:rPr>
        <w:t>) листа(</w:t>
      </w:r>
      <w:proofErr w:type="spellStart"/>
      <w:r w:rsidR="00D214BC" w:rsidRPr="00D51953">
        <w:rPr>
          <w:i w:val="0"/>
          <w:color w:val="000000" w:themeColor="text1"/>
          <w:sz w:val="22"/>
          <w:szCs w:val="22"/>
        </w:rPr>
        <w:t>ов</w:t>
      </w:r>
      <w:proofErr w:type="spellEnd"/>
      <w:r w:rsidR="00D214BC" w:rsidRPr="00D51953">
        <w:rPr>
          <w:i w:val="0"/>
          <w:color w:val="000000" w:themeColor="text1"/>
          <w:sz w:val="22"/>
          <w:szCs w:val="22"/>
        </w:rPr>
        <w:t>)</w:t>
      </w:r>
      <w:r w:rsidR="009B073B" w:rsidRPr="00D51953">
        <w:rPr>
          <w:i w:val="0"/>
          <w:color w:val="000000" w:themeColor="text1"/>
          <w:sz w:val="22"/>
          <w:szCs w:val="22"/>
        </w:rPr>
        <w:t xml:space="preserve"> передается Покупателю при получении Товара</w:t>
      </w:r>
      <w:r w:rsidR="00D214BC" w:rsidRPr="00D51953">
        <w:rPr>
          <w:i w:val="0"/>
          <w:color w:val="000000" w:themeColor="text1"/>
          <w:sz w:val="22"/>
          <w:szCs w:val="22"/>
        </w:rPr>
        <w:t>.</w:t>
      </w:r>
    </w:p>
    <w:p w:rsidR="002B1D82" w:rsidRPr="00D51953" w:rsidRDefault="002B1D82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 xml:space="preserve">- наносить на спецодежду, поставляемую по Заявке на </w:t>
      </w:r>
      <w:proofErr w:type="spellStart"/>
      <w:r w:rsidRPr="00D51953">
        <w:rPr>
          <w:i w:val="0"/>
          <w:color w:val="000000" w:themeColor="text1"/>
          <w:sz w:val="22"/>
          <w:szCs w:val="22"/>
        </w:rPr>
        <w:t>физлицо</w:t>
      </w:r>
      <w:proofErr w:type="spellEnd"/>
      <w:r w:rsidR="00CA2545" w:rsidRPr="00D51953">
        <w:rPr>
          <w:i w:val="0"/>
          <w:color w:val="000000" w:themeColor="text1"/>
          <w:sz w:val="22"/>
          <w:szCs w:val="22"/>
        </w:rPr>
        <w:t xml:space="preserve">, по Заявке на груз, логотип </w:t>
      </w:r>
      <w:r w:rsidR="009B0E2A" w:rsidRPr="00D51953">
        <w:rPr>
          <w:i w:val="0"/>
          <w:color w:val="000000" w:themeColor="text1"/>
          <w:sz w:val="22"/>
          <w:szCs w:val="22"/>
        </w:rPr>
        <w:t>Покупателя</w:t>
      </w:r>
      <w:r w:rsidR="00CA2545" w:rsidRPr="00D51953">
        <w:rPr>
          <w:i w:val="0"/>
          <w:color w:val="000000" w:themeColor="text1"/>
          <w:sz w:val="22"/>
          <w:szCs w:val="22"/>
        </w:rPr>
        <w:t xml:space="preserve">, установленной </w:t>
      </w:r>
      <w:r w:rsidR="00F74E5E" w:rsidRPr="00D51953">
        <w:rPr>
          <w:i w:val="0"/>
          <w:color w:val="000000" w:themeColor="text1"/>
          <w:sz w:val="22"/>
          <w:szCs w:val="22"/>
        </w:rPr>
        <w:t>Покупателем</w:t>
      </w:r>
      <w:r w:rsidR="00CA2545" w:rsidRPr="00D51953">
        <w:rPr>
          <w:i w:val="0"/>
          <w:color w:val="000000" w:themeColor="text1"/>
          <w:sz w:val="22"/>
          <w:szCs w:val="22"/>
        </w:rPr>
        <w:t xml:space="preserve"> формы.</w:t>
      </w:r>
    </w:p>
    <w:p w:rsidR="004C5E44" w:rsidRPr="00D51953" w:rsidRDefault="004C5E44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 xml:space="preserve">- наносить </w:t>
      </w:r>
      <w:r w:rsidR="005E2812" w:rsidRPr="00D51953">
        <w:rPr>
          <w:i w:val="0"/>
          <w:color w:val="000000" w:themeColor="text1"/>
          <w:sz w:val="22"/>
          <w:szCs w:val="22"/>
        </w:rPr>
        <w:t xml:space="preserve">на спецодежду, поставляемую </w:t>
      </w:r>
      <w:r w:rsidRPr="00D51953">
        <w:rPr>
          <w:i w:val="0"/>
          <w:color w:val="000000" w:themeColor="text1"/>
          <w:sz w:val="22"/>
          <w:szCs w:val="22"/>
        </w:rPr>
        <w:t xml:space="preserve">по Заявке на </w:t>
      </w:r>
      <w:proofErr w:type="spellStart"/>
      <w:r w:rsidRPr="00D51953">
        <w:rPr>
          <w:i w:val="0"/>
          <w:color w:val="000000" w:themeColor="text1"/>
          <w:sz w:val="22"/>
          <w:szCs w:val="22"/>
        </w:rPr>
        <w:t>физлицо</w:t>
      </w:r>
      <w:proofErr w:type="spellEnd"/>
      <w:r w:rsidRPr="00D51953">
        <w:rPr>
          <w:i w:val="0"/>
          <w:color w:val="000000" w:themeColor="text1"/>
          <w:sz w:val="22"/>
          <w:szCs w:val="22"/>
        </w:rPr>
        <w:t xml:space="preserve">, </w:t>
      </w:r>
      <w:r w:rsidR="005E2812" w:rsidRPr="00D51953">
        <w:rPr>
          <w:i w:val="0"/>
          <w:color w:val="000000" w:themeColor="text1"/>
          <w:sz w:val="22"/>
          <w:szCs w:val="22"/>
        </w:rPr>
        <w:t xml:space="preserve">нашивку (должность, ФИО), </w:t>
      </w:r>
      <w:r w:rsidRPr="00D51953">
        <w:rPr>
          <w:i w:val="0"/>
          <w:color w:val="000000" w:themeColor="text1"/>
          <w:sz w:val="22"/>
          <w:szCs w:val="22"/>
        </w:rPr>
        <w:t xml:space="preserve">установленной </w:t>
      </w:r>
      <w:r w:rsidR="00F74E5E" w:rsidRPr="00D51953">
        <w:rPr>
          <w:i w:val="0"/>
          <w:color w:val="000000" w:themeColor="text1"/>
          <w:sz w:val="22"/>
          <w:szCs w:val="22"/>
        </w:rPr>
        <w:t>Покупателем</w:t>
      </w:r>
      <w:r w:rsidRPr="00D51953">
        <w:rPr>
          <w:i w:val="0"/>
          <w:color w:val="000000" w:themeColor="text1"/>
          <w:sz w:val="22"/>
          <w:szCs w:val="22"/>
        </w:rPr>
        <w:t xml:space="preserve"> формы</w:t>
      </w:r>
      <w:r w:rsidR="005E2812" w:rsidRPr="00D51953">
        <w:rPr>
          <w:i w:val="0"/>
          <w:color w:val="000000" w:themeColor="text1"/>
          <w:sz w:val="22"/>
          <w:szCs w:val="22"/>
        </w:rPr>
        <w:t>,</w:t>
      </w:r>
      <w:r w:rsidRPr="00D51953">
        <w:rPr>
          <w:i w:val="0"/>
          <w:color w:val="000000" w:themeColor="text1"/>
          <w:sz w:val="22"/>
          <w:szCs w:val="22"/>
        </w:rPr>
        <w:t xml:space="preserve"> в течение 2 рабочих дней с момента ее поступления.</w:t>
      </w:r>
    </w:p>
    <w:p w:rsidR="00270AB8" w:rsidRPr="00D51953" w:rsidRDefault="00F74E5E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 xml:space="preserve">Покупатель </w:t>
      </w:r>
      <w:r w:rsidR="00270AB8" w:rsidRPr="00D51953">
        <w:rPr>
          <w:i w:val="0"/>
          <w:color w:val="000000" w:themeColor="text1"/>
          <w:sz w:val="22"/>
          <w:szCs w:val="22"/>
        </w:rPr>
        <w:t>направит форму логотипа и требования к нашивке (способ нанесения на СИЗ, размеры  и т.д.</w:t>
      </w:r>
      <w:r w:rsidR="00D05DFA" w:rsidRPr="00D51953">
        <w:rPr>
          <w:i w:val="0"/>
          <w:color w:val="000000" w:themeColor="text1"/>
          <w:sz w:val="22"/>
          <w:szCs w:val="22"/>
        </w:rPr>
        <w:t>)  Поставщику в</w:t>
      </w:r>
      <w:r w:rsidRPr="00D51953">
        <w:rPr>
          <w:i w:val="0"/>
          <w:color w:val="000000" w:themeColor="text1"/>
          <w:sz w:val="22"/>
          <w:szCs w:val="22"/>
        </w:rPr>
        <w:t xml:space="preserve"> течение 10 (десять) рабочих дней </w:t>
      </w:r>
      <w:proofErr w:type="gramStart"/>
      <w:r w:rsidRPr="00D51953">
        <w:rPr>
          <w:i w:val="0"/>
          <w:color w:val="000000" w:themeColor="text1"/>
          <w:sz w:val="22"/>
          <w:szCs w:val="22"/>
        </w:rPr>
        <w:t>с даты заключения</w:t>
      </w:r>
      <w:proofErr w:type="gramEnd"/>
      <w:r w:rsidRPr="00D51953">
        <w:rPr>
          <w:i w:val="0"/>
          <w:color w:val="000000" w:themeColor="text1"/>
          <w:sz w:val="22"/>
          <w:szCs w:val="22"/>
        </w:rPr>
        <w:t xml:space="preserve"> Договора (дата в правом верхнем углу на первом листе настоящего документа).</w:t>
      </w:r>
    </w:p>
    <w:p w:rsidR="001565E1" w:rsidRPr="00D51953" w:rsidRDefault="00BC6260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>4.</w:t>
      </w:r>
      <w:r w:rsidR="00454204" w:rsidRPr="00D51953">
        <w:rPr>
          <w:i w:val="0"/>
          <w:color w:val="000000" w:themeColor="text1"/>
          <w:sz w:val="22"/>
          <w:szCs w:val="22"/>
        </w:rPr>
        <w:t>2</w:t>
      </w:r>
      <w:r w:rsidRPr="00D51953">
        <w:rPr>
          <w:i w:val="0"/>
          <w:color w:val="000000" w:themeColor="text1"/>
          <w:sz w:val="22"/>
          <w:szCs w:val="22"/>
        </w:rPr>
        <w:t xml:space="preserve">. </w:t>
      </w:r>
      <w:r w:rsidR="0076529B" w:rsidRPr="00D51953">
        <w:rPr>
          <w:i w:val="0"/>
          <w:color w:val="000000" w:themeColor="text1"/>
          <w:sz w:val="22"/>
          <w:szCs w:val="22"/>
        </w:rPr>
        <w:t>О</w:t>
      </w:r>
      <w:r w:rsidR="001565E1" w:rsidRPr="00D51953">
        <w:rPr>
          <w:i w:val="0"/>
          <w:color w:val="000000" w:themeColor="text1"/>
          <w:sz w:val="22"/>
          <w:szCs w:val="22"/>
        </w:rPr>
        <w:t>бязательство по поставке Товара считается исполненным Поставщиком с момента передачи Товара и всех относящихся к нему принадлеж</w:t>
      </w:r>
      <w:r w:rsidR="0076529B" w:rsidRPr="00D51953">
        <w:rPr>
          <w:i w:val="0"/>
          <w:color w:val="000000" w:themeColor="text1"/>
          <w:sz w:val="22"/>
          <w:szCs w:val="22"/>
        </w:rPr>
        <w:t>ностей и документов Покупателю</w:t>
      </w:r>
      <w:r w:rsidR="001565E1" w:rsidRPr="00D51953">
        <w:rPr>
          <w:i w:val="0"/>
          <w:color w:val="000000" w:themeColor="text1"/>
          <w:sz w:val="22"/>
          <w:szCs w:val="22"/>
        </w:rPr>
        <w:t>.</w:t>
      </w:r>
    </w:p>
    <w:p w:rsidR="001565E1" w:rsidRPr="00D51953" w:rsidRDefault="00337995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>4.</w:t>
      </w:r>
      <w:r w:rsidR="00454204" w:rsidRPr="00D51953">
        <w:rPr>
          <w:i w:val="0"/>
          <w:color w:val="000000" w:themeColor="text1"/>
          <w:sz w:val="22"/>
          <w:szCs w:val="22"/>
        </w:rPr>
        <w:t>3</w:t>
      </w:r>
      <w:r w:rsidRPr="00D51953">
        <w:rPr>
          <w:i w:val="0"/>
          <w:color w:val="000000" w:themeColor="text1"/>
          <w:sz w:val="22"/>
          <w:szCs w:val="22"/>
        </w:rPr>
        <w:t xml:space="preserve">. </w:t>
      </w:r>
      <w:r w:rsidR="00202188" w:rsidRPr="00D51953">
        <w:rPr>
          <w:i w:val="0"/>
          <w:color w:val="000000" w:themeColor="text1"/>
          <w:sz w:val="22"/>
          <w:szCs w:val="22"/>
        </w:rPr>
        <w:t>Р</w:t>
      </w:r>
      <w:r w:rsidR="001565E1" w:rsidRPr="00D51953">
        <w:rPr>
          <w:i w:val="0"/>
          <w:color w:val="000000" w:themeColor="text1"/>
          <w:sz w:val="22"/>
          <w:szCs w:val="22"/>
        </w:rPr>
        <w:t>аботы по погрузке Товара в транспортные средства Покупателя осуществляются силами и за счет Поставщика.</w:t>
      </w:r>
    </w:p>
    <w:p w:rsidR="001565E1" w:rsidRPr="00D51953" w:rsidRDefault="00454204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lastRenderedPageBreak/>
        <w:t>4.4</w:t>
      </w:r>
      <w:r w:rsidR="00337995" w:rsidRPr="00D51953">
        <w:rPr>
          <w:i w:val="0"/>
          <w:color w:val="000000" w:themeColor="text1"/>
          <w:sz w:val="22"/>
          <w:szCs w:val="22"/>
        </w:rPr>
        <w:t xml:space="preserve">. </w:t>
      </w:r>
      <w:r w:rsidR="001565E1" w:rsidRPr="00D51953">
        <w:rPr>
          <w:i w:val="0"/>
          <w:color w:val="000000" w:themeColor="text1"/>
          <w:sz w:val="22"/>
          <w:szCs w:val="22"/>
        </w:rPr>
        <w:t xml:space="preserve">Досрочная поставка Товара может производиться только с письменного согласия Покупателя. </w:t>
      </w:r>
    </w:p>
    <w:p w:rsidR="001565E1" w:rsidRPr="00D51953" w:rsidRDefault="00454204" w:rsidP="00CC06EA">
      <w:pPr>
        <w:pStyle w:val="90"/>
        <w:shd w:val="clear" w:color="auto" w:fill="auto"/>
        <w:spacing w:before="0" w:line="250" w:lineRule="exact"/>
        <w:jc w:val="both"/>
        <w:rPr>
          <w:i w:val="0"/>
          <w:color w:val="000000" w:themeColor="text1"/>
          <w:sz w:val="22"/>
          <w:szCs w:val="22"/>
        </w:rPr>
      </w:pPr>
      <w:r w:rsidRPr="00D51953">
        <w:rPr>
          <w:i w:val="0"/>
          <w:color w:val="000000" w:themeColor="text1"/>
          <w:sz w:val="22"/>
          <w:szCs w:val="22"/>
        </w:rPr>
        <w:t>4.5</w:t>
      </w:r>
      <w:r w:rsidR="00337995" w:rsidRPr="00D51953">
        <w:rPr>
          <w:i w:val="0"/>
          <w:color w:val="000000" w:themeColor="text1"/>
          <w:sz w:val="22"/>
          <w:szCs w:val="22"/>
        </w:rPr>
        <w:t xml:space="preserve">. </w:t>
      </w:r>
      <w:r w:rsidR="001565E1" w:rsidRPr="00D51953">
        <w:rPr>
          <w:i w:val="0"/>
          <w:color w:val="000000" w:themeColor="text1"/>
          <w:sz w:val="22"/>
          <w:szCs w:val="22"/>
        </w:rPr>
        <w:t>Если поставляемый Товар либо его комплектующие содержат объекты исключительных прав на результаты интеллектуальной деятельности (в том числе охраняемые патентом) условия использ</w:t>
      </w:r>
      <w:r w:rsidR="00DB412D" w:rsidRPr="00D51953">
        <w:rPr>
          <w:i w:val="0"/>
          <w:color w:val="000000" w:themeColor="text1"/>
          <w:sz w:val="22"/>
          <w:szCs w:val="22"/>
        </w:rPr>
        <w:t xml:space="preserve">ования данных прав Покупателем </w:t>
      </w:r>
      <w:r w:rsidR="001565E1" w:rsidRPr="00D51953">
        <w:rPr>
          <w:i w:val="0"/>
          <w:color w:val="000000" w:themeColor="text1"/>
          <w:sz w:val="22"/>
          <w:szCs w:val="22"/>
        </w:rPr>
        <w:t xml:space="preserve">согласовываются Сторонами </w:t>
      </w:r>
      <w:r w:rsidR="00DB412D" w:rsidRPr="00D51953">
        <w:rPr>
          <w:i w:val="0"/>
          <w:color w:val="000000" w:themeColor="text1"/>
          <w:sz w:val="22"/>
          <w:szCs w:val="22"/>
        </w:rPr>
        <w:t>дополнительно</w:t>
      </w:r>
      <w:r w:rsidR="001565E1" w:rsidRPr="00D51953">
        <w:rPr>
          <w:i w:val="0"/>
          <w:color w:val="000000" w:themeColor="text1"/>
          <w:sz w:val="22"/>
          <w:szCs w:val="22"/>
        </w:rPr>
        <w:t>.</w:t>
      </w:r>
    </w:p>
    <w:p w:rsidR="001565E1" w:rsidRPr="00D51953" w:rsidRDefault="00DB412D" w:rsidP="00CC06EA">
      <w:pPr>
        <w:pStyle w:val="90"/>
        <w:shd w:val="clear" w:color="auto" w:fill="auto"/>
        <w:spacing w:before="0" w:after="212" w:line="250" w:lineRule="exact"/>
        <w:jc w:val="both"/>
        <w:rPr>
          <w:rFonts w:eastAsia="Arial Unicode MS"/>
          <w:i w:val="0"/>
          <w:iCs w:val="0"/>
          <w:sz w:val="22"/>
          <w:szCs w:val="22"/>
          <w:lang w:eastAsia="ru-RU"/>
        </w:rPr>
      </w:pPr>
      <w:r w:rsidRPr="00D51953">
        <w:rPr>
          <w:i w:val="0"/>
          <w:color w:val="000000" w:themeColor="text1"/>
          <w:sz w:val="22"/>
          <w:szCs w:val="22"/>
        </w:rPr>
        <w:t>4.</w:t>
      </w:r>
      <w:r w:rsidR="00454204" w:rsidRPr="00D51953">
        <w:rPr>
          <w:i w:val="0"/>
          <w:color w:val="000000" w:themeColor="text1"/>
          <w:sz w:val="22"/>
          <w:szCs w:val="22"/>
        </w:rPr>
        <w:t>6</w:t>
      </w:r>
      <w:r w:rsidR="00337995" w:rsidRPr="00D51953">
        <w:rPr>
          <w:i w:val="0"/>
          <w:color w:val="000000" w:themeColor="text1"/>
          <w:sz w:val="22"/>
          <w:szCs w:val="22"/>
        </w:rPr>
        <w:t xml:space="preserve">. </w:t>
      </w:r>
      <w:r w:rsidR="001565E1" w:rsidRPr="00D51953">
        <w:rPr>
          <w:i w:val="0"/>
          <w:color w:val="000000" w:themeColor="text1"/>
          <w:sz w:val="22"/>
          <w:szCs w:val="22"/>
        </w:rPr>
        <w:t>В случае</w:t>
      </w:r>
      <w:proofErr w:type="gramStart"/>
      <w:r w:rsidR="001565E1" w:rsidRPr="00D51953">
        <w:rPr>
          <w:i w:val="0"/>
          <w:color w:val="000000" w:themeColor="text1"/>
          <w:sz w:val="22"/>
          <w:szCs w:val="22"/>
        </w:rPr>
        <w:t>,</w:t>
      </w:r>
      <w:proofErr w:type="gramEnd"/>
      <w:r w:rsidR="001565E1" w:rsidRPr="00D51953">
        <w:rPr>
          <w:i w:val="0"/>
          <w:color w:val="000000" w:themeColor="text1"/>
          <w:sz w:val="22"/>
          <w:szCs w:val="22"/>
        </w:rPr>
        <w:t xml:space="preserve"> если Поставщик поставил Товар с нарушением исключительных прав третьих лиц на результат интеллектуальной деятельности, то все расходы и убытки, кото</w:t>
      </w:r>
      <w:r w:rsidRPr="00D51953">
        <w:rPr>
          <w:i w:val="0"/>
          <w:color w:val="000000" w:themeColor="text1"/>
          <w:sz w:val="22"/>
          <w:szCs w:val="22"/>
        </w:rPr>
        <w:t xml:space="preserve">рые будут понесены </w:t>
      </w:r>
      <w:r w:rsidRPr="00D51953">
        <w:rPr>
          <w:rFonts w:eastAsia="Arial Unicode MS"/>
          <w:i w:val="0"/>
          <w:iCs w:val="0"/>
          <w:sz w:val="22"/>
          <w:szCs w:val="22"/>
          <w:lang w:eastAsia="ru-RU"/>
        </w:rPr>
        <w:t>Покупателем</w:t>
      </w:r>
      <w:r w:rsidR="001565E1" w:rsidRPr="00D51953">
        <w:rPr>
          <w:rFonts w:eastAsia="Arial Unicode MS"/>
          <w:i w:val="0"/>
          <w:iCs w:val="0"/>
          <w:sz w:val="22"/>
          <w:szCs w:val="22"/>
          <w:lang w:eastAsia="ru-RU"/>
        </w:rPr>
        <w:t>, должны быть возмещены указанным лицам Поставщиком.</w:t>
      </w: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2" w:line="210" w:lineRule="exact"/>
        <w:jc w:val="center"/>
        <w:rPr>
          <w:sz w:val="22"/>
          <w:szCs w:val="22"/>
        </w:rPr>
      </w:pPr>
      <w:bookmarkStart w:id="3" w:name="bookmark6"/>
      <w:r w:rsidRPr="00D51953">
        <w:rPr>
          <w:sz w:val="22"/>
          <w:szCs w:val="22"/>
        </w:rPr>
        <w:t xml:space="preserve">5. Порядок </w:t>
      </w:r>
      <w:r w:rsidR="006F7F28" w:rsidRPr="00D51953">
        <w:rPr>
          <w:sz w:val="22"/>
          <w:szCs w:val="22"/>
        </w:rPr>
        <w:t xml:space="preserve">приемки </w:t>
      </w:r>
      <w:r w:rsidRPr="00D51953">
        <w:rPr>
          <w:sz w:val="22"/>
          <w:szCs w:val="22"/>
        </w:rPr>
        <w:t>Товара</w:t>
      </w:r>
      <w:bookmarkEnd w:id="3"/>
    </w:p>
    <w:p w:rsidR="001565E1" w:rsidRPr="00D51953" w:rsidRDefault="001565E1" w:rsidP="00CC06EA">
      <w:pPr>
        <w:pStyle w:val="a6"/>
        <w:shd w:val="clear" w:color="auto" w:fill="auto"/>
        <w:spacing w:before="0" w:after="0" w:line="240" w:lineRule="auto"/>
        <w:jc w:val="both"/>
        <w:rPr>
          <w:color w:val="000000" w:themeColor="text1"/>
          <w:sz w:val="22"/>
          <w:szCs w:val="22"/>
        </w:rPr>
      </w:pPr>
      <w:r w:rsidRPr="00D51953">
        <w:rPr>
          <w:sz w:val="22"/>
          <w:szCs w:val="22"/>
        </w:rPr>
        <w:t xml:space="preserve">5.1. </w:t>
      </w:r>
      <w:r w:rsidR="00CC2629" w:rsidRPr="00D51953">
        <w:rPr>
          <w:sz w:val="22"/>
          <w:szCs w:val="22"/>
        </w:rPr>
        <w:t>Поставщик выполняет обязательства</w:t>
      </w:r>
      <w:r w:rsidRPr="00D51953">
        <w:rPr>
          <w:sz w:val="22"/>
          <w:szCs w:val="22"/>
        </w:rPr>
        <w:t xml:space="preserve"> на основании направляемых </w:t>
      </w:r>
      <w:r w:rsidR="00CC2629" w:rsidRPr="00D51953">
        <w:rPr>
          <w:sz w:val="22"/>
          <w:szCs w:val="22"/>
        </w:rPr>
        <w:t>Покупателем</w:t>
      </w:r>
      <w:r w:rsidR="00DB70A2" w:rsidRPr="00D51953">
        <w:rPr>
          <w:sz w:val="22"/>
          <w:szCs w:val="22"/>
        </w:rPr>
        <w:t xml:space="preserve"> З</w:t>
      </w:r>
      <w:r w:rsidRPr="00D51953">
        <w:rPr>
          <w:sz w:val="22"/>
          <w:szCs w:val="22"/>
        </w:rPr>
        <w:t>аявок.</w:t>
      </w:r>
      <w:bookmarkStart w:id="4" w:name="ТекстовоеПоле846"/>
      <w:bookmarkEnd w:id="4"/>
      <w:r w:rsidR="00495F14" w:rsidRPr="00D51953">
        <w:rPr>
          <w:sz w:val="22"/>
          <w:szCs w:val="22"/>
        </w:rPr>
        <w:t xml:space="preserve"> </w:t>
      </w:r>
      <w:r w:rsidR="00CC2629" w:rsidRPr="00D51953">
        <w:rPr>
          <w:sz w:val="22"/>
          <w:szCs w:val="22"/>
        </w:rPr>
        <w:t>Поставщик</w:t>
      </w:r>
      <w:r w:rsidRPr="00D51953">
        <w:rPr>
          <w:sz w:val="22"/>
          <w:szCs w:val="22"/>
        </w:rPr>
        <w:t xml:space="preserve"> обязан незамедлительно присту</w:t>
      </w:r>
      <w:r w:rsidR="00DB70A2" w:rsidRPr="00D51953">
        <w:rPr>
          <w:sz w:val="22"/>
          <w:szCs w:val="22"/>
        </w:rPr>
        <w:t>пить к исполнению З</w:t>
      </w:r>
      <w:r w:rsidRPr="00D51953">
        <w:rPr>
          <w:sz w:val="22"/>
          <w:szCs w:val="22"/>
        </w:rPr>
        <w:t xml:space="preserve">аявки </w:t>
      </w:r>
      <w:r w:rsidR="00CC2629" w:rsidRPr="00D51953">
        <w:rPr>
          <w:sz w:val="22"/>
          <w:szCs w:val="22"/>
        </w:rPr>
        <w:t>Покупателя</w:t>
      </w:r>
      <w:r w:rsidRPr="00D51953">
        <w:rPr>
          <w:color w:val="000000" w:themeColor="text1"/>
          <w:sz w:val="22"/>
          <w:szCs w:val="22"/>
        </w:rPr>
        <w:t>.</w:t>
      </w:r>
    </w:p>
    <w:p w:rsidR="00FD4E0B" w:rsidRPr="00D51953" w:rsidRDefault="00337995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5.2. </w:t>
      </w:r>
      <w:r w:rsidR="003A3FCE" w:rsidRPr="00D51953">
        <w:rPr>
          <w:sz w:val="22"/>
          <w:szCs w:val="22"/>
        </w:rPr>
        <w:t xml:space="preserve">Поставка производится путем </w:t>
      </w:r>
      <w:r w:rsidR="004E0DC1" w:rsidRPr="00D51953">
        <w:rPr>
          <w:sz w:val="22"/>
          <w:szCs w:val="22"/>
        </w:rPr>
        <w:t xml:space="preserve">выборки Товара или </w:t>
      </w:r>
      <w:proofErr w:type="spellStart"/>
      <w:r w:rsidR="004E0DC1" w:rsidRPr="00D51953">
        <w:rPr>
          <w:sz w:val="22"/>
          <w:szCs w:val="22"/>
        </w:rPr>
        <w:t>самовывоза</w:t>
      </w:r>
      <w:proofErr w:type="spellEnd"/>
      <w:r w:rsidR="004E0DC1" w:rsidRPr="00D51953">
        <w:rPr>
          <w:sz w:val="22"/>
          <w:szCs w:val="22"/>
        </w:rPr>
        <w:t xml:space="preserve"> </w:t>
      </w:r>
      <w:r w:rsidRPr="00D51953">
        <w:rPr>
          <w:sz w:val="22"/>
          <w:szCs w:val="22"/>
        </w:rPr>
        <w:t>Товара со склада Поставщика</w:t>
      </w:r>
      <w:r w:rsidR="003A3FCE" w:rsidRPr="00D51953">
        <w:rPr>
          <w:sz w:val="22"/>
          <w:szCs w:val="22"/>
        </w:rPr>
        <w:t>, расположенного по адресу</w:t>
      </w:r>
      <w:r w:rsidR="00EA67A8" w:rsidRPr="00D51953">
        <w:rPr>
          <w:sz w:val="22"/>
          <w:szCs w:val="22"/>
        </w:rPr>
        <w:t>/а</w:t>
      </w:r>
      <w:r w:rsidR="00D05DFA" w:rsidRPr="00D51953">
        <w:rPr>
          <w:sz w:val="22"/>
          <w:szCs w:val="22"/>
        </w:rPr>
        <w:t>дресам</w:t>
      </w:r>
      <w:r w:rsidR="003A3FCE" w:rsidRPr="00D51953">
        <w:rPr>
          <w:sz w:val="22"/>
          <w:szCs w:val="22"/>
        </w:rPr>
        <w:t xml:space="preserve">: </w:t>
      </w:r>
      <w:proofErr w:type="gramStart"/>
      <w:r w:rsidR="003A3FCE" w:rsidRPr="00D51953">
        <w:rPr>
          <w:sz w:val="22"/>
          <w:szCs w:val="22"/>
        </w:rPr>
        <w:t>г</w:t>
      </w:r>
      <w:proofErr w:type="gramEnd"/>
      <w:r w:rsidR="003A3FCE" w:rsidRPr="00D51953">
        <w:rPr>
          <w:sz w:val="22"/>
          <w:szCs w:val="22"/>
        </w:rPr>
        <w:t>. Красноярск</w:t>
      </w:r>
      <w:r w:rsidR="000A14D3" w:rsidRPr="00D51953">
        <w:rPr>
          <w:sz w:val="22"/>
          <w:szCs w:val="22"/>
        </w:rPr>
        <w:t xml:space="preserve"> __________________</w:t>
      </w:r>
      <w:r w:rsidR="00322244" w:rsidRPr="00D51953">
        <w:rPr>
          <w:rStyle w:val="aff5"/>
          <w:sz w:val="22"/>
          <w:szCs w:val="22"/>
        </w:rPr>
        <w:footnoteReference w:id="1"/>
      </w:r>
      <w:r w:rsidR="00322244" w:rsidRPr="00D51953">
        <w:rPr>
          <w:sz w:val="22"/>
          <w:szCs w:val="22"/>
        </w:rPr>
        <w:t>.</w:t>
      </w:r>
    </w:p>
    <w:p w:rsidR="001565E1" w:rsidRPr="00D51953" w:rsidRDefault="00D02D73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5.2.1. </w:t>
      </w:r>
      <w:r w:rsidR="00FD4E0B" w:rsidRPr="00D51953">
        <w:rPr>
          <w:sz w:val="22"/>
          <w:szCs w:val="22"/>
        </w:rPr>
        <w:t xml:space="preserve">При </w:t>
      </w:r>
      <w:r w:rsidR="004E0DC1" w:rsidRPr="00D51953">
        <w:rPr>
          <w:sz w:val="22"/>
          <w:szCs w:val="22"/>
        </w:rPr>
        <w:t xml:space="preserve">поставке </w:t>
      </w:r>
      <w:r w:rsidR="00FD4E0B" w:rsidRPr="00D51953">
        <w:rPr>
          <w:sz w:val="22"/>
          <w:szCs w:val="22"/>
        </w:rPr>
        <w:t xml:space="preserve"> Товара по Заявке на груз</w:t>
      </w:r>
      <w:r w:rsidRPr="00D51953">
        <w:rPr>
          <w:sz w:val="22"/>
          <w:szCs w:val="22"/>
        </w:rPr>
        <w:t>:</w:t>
      </w:r>
      <w:r w:rsidR="00AF7FA8" w:rsidRPr="00D51953">
        <w:rPr>
          <w:sz w:val="22"/>
          <w:szCs w:val="22"/>
        </w:rPr>
        <w:t xml:space="preserve"> </w:t>
      </w:r>
      <w:r w:rsidR="00202188" w:rsidRPr="00D51953">
        <w:rPr>
          <w:sz w:val="22"/>
          <w:szCs w:val="22"/>
        </w:rPr>
        <w:t xml:space="preserve">Покупатель осуществляет приемку Товара </w:t>
      </w:r>
      <w:r w:rsidR="00337995" w:rsidRPr="00D51953">
        <w:rPr>
          <w:sz w:val="22"/>
          <w:szCs w:val="22"/>
        </w:rPr>
        <w:t xml:space="preserve">только по количеству товарных мест. При этом подписание </w:t>
      </w:r>
      <w:r w:rsidR="00ED720B" w:rsidRPr="00D51953">
        <w:rPr>
          <w:sz w:val="22"/>
          <w:szCs w:val="22"/>
        </w:rPr>
        <w:t>документа</w:t>
      </w:r>
      <w:r w:rsidR="00337995" w:rsidRPr="00D51953">
        <w:rPr>
          <w:sz w:val="22"/>
          <w:szCs w:val="22"/>
        </w:rPr>
        <w:t xml:space="preserve"> о приемке свидетельствует </w:t>
      </w:r>
      <w:proofErr w:type="gramStart"/>
      <w:r w:rsidR="00337995" w:rsidRPr="00D51953">
        <w:rPr>
          <w:sz w:val="22"/>
          <w:szCs w:val="22"/>
        </w:rPr>
        <w:t>только</w:t>
      </w:r>
      <w:proofErr w:type="gramEnd"/>
      <w:r w:rsidR="00337995" w:rsidRPr="00D51953">
        <w:rPr>
          <w:sz w:val="22"/>
          <w:szCs w:val="22"/>
        </w:rPr>
        <w:t xml:space="preserve"> о принятии указанного количества товарных мест и/или веса брутто и не означает приемку Товара по количеству и качеству. Осмотр и проверка Товара на соответствие условиям Договора (</w:t>
      </w:r>
      <w:r w:rsidR="00FD4E0B" w:rsidRPr="00D51953">
        <w:rPr>
          <w:sz w:val="22"/>
          <w:szCs w:val="22"/>
        </w:rPr>
        <w:t>Заявок</w:t>
      </w:r>
      <w:r w:rsidR="00337995" w:rsidRPr="00D51953">
        <w:rPr>
          <w:sz w:val="22"/>
          <w:szCs w:val="22"/>
        </w:rPr>
        <w:t>) о количестве и качестве, ассортименте и комплект</w:t>
      </w:r>
      <w:r w:rsidR="00FD4E0B" w:rsidRPr="00D51953">
        <w:rPr>
          <w:sz w:val="22"/>
          <w:szCs w:val="22"/>
        </w:rPr>
        <w:t>ности производятся Покупателем  на своем складе в течение 2</w:t>
      </w:r>
      <w:r w:rsidR="00337995" w:rsidRPr="00D51953">
        <w:rPr>
          <w:sz w:val="22"/>
          <w:szCs w:val="22"/>
        </w:rPr>
        <w:t>0 (</w:t>
      </w:r>
      <w:r w:rsidR="00FD4E0B" w:rsidRPr="00D51953">
        <w:rPr>
          <w:sz w:val="22"/>
          <w:szCs w:val="22"/>
        </w:rPr>
        <w:t>двадцать</w:t>
      </w:r>
      <w:r w:rsidR="00337995" w:rsidRPr="00D51953">
        <w:rPr>
          <w:sz w:val="22"/>
          <w:szCs w:val="22"/>
        </w:rPr>
        <w:t xml:space="preserve">) рабочих дней, считая со дня выборки Товара. </w:t>
      </w:r>
    </w:p>
    <w:p w:rsidR="0096708B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proofErr w:type="gramStart"/>
      <w:r w:rsidRPr="00D51953">
        <w:rPr>
          <w:sz w:val="22"/>
          <w:szCs w:val="22"/>
        </w:rPr>
        <w:t>Окончательная приемка Товара по количеству и качеству (кроме скрытых дефектов, т.е. недостатков товара, которые не могли быть обнаружены при обычной для данного вида Товара проверке и выявлены лишь в процессе использования и хранения Товара) про</w:t>
      </w:r>
      <w:r w:rsidR="001E0B0C" w:rsidRPr="00D51953">
        <w:rPr>
          <w:sz w:val="22"/>
          <w:szCs w:val="22"/>
        </w:rPr>
        <w:t xml:space="preserve">изводится на складе Покупателя </w:t>
      </w:r>
      <w:r w:rsidR="004E0DC1" w:rsidRPr="00D51953">
        <w:rPr>
          <w:sz w:val="22"/>
          <w:szCs w:val="22"/>
        </w:rPr>
        <w:t xml:space="preserve"> в течение 5</w:t>
      </w:r>
      <w:r w:rsidRPr="00D51953">
        <w:rPr>
          <w:sz w:val="22"/>
          <w:szCs w:val="22"/>
        </w:rPr>
        <w:t xml:space="preserve"> (Пять) рабочих дней со д</w:t>
      </w:r>
      <w:r w:rsidR="0096708B" w:rsidRPr="00D51953">
        <w:rPr>
          <w:sz w:val="22"/>
          <w:szCs w:val="22"/>
        </w:rPr>
        <w:t xml:space="preserve">ня поступления Товара на склад. </w:t>
      </w:r>
      <w:proofErr w:type="gramEnd"/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Одновременно с приемкой</w:t>
      </w:r>
      <w:r w:rsidR="0096708B" w:rsidRPr="00D51953">
        <w:rPr>
          <w:sz w:val="22"/>
          <w:szCs w:val="22"/>
        </w:rPr>
        <w:t xml:space="preserve"> Товара по качеству Покупатель </w:t>
      </w:r>
      <w:r w:rsidRPr="00D51953">
        <w:rPr>
          <w:sz w:val="22"/>
          <w:szCs w:val="22"/>
        </w:rPr>
        <w:t xml:space="preserve">производит проверку комплектности, </w:t>
      </w:r>
      <w:r w:rsidR="0096708B" w:rsidRPr="00D51953">
        <w:rPr>
          <w:sz w:val="22"/>
          <w:szCs w:val="22"/>
        </w:rPr>
        <w:t>ассортимента Тов</w:t>
      </w:r>
      <w:r w:rsidR="00D02D73" w:rsidRPr="00D51953">
        <w:rPr>
          <w:sz w:val="22"/>
          <w:szCs w:val="22"/>
        </w:rPr>
        <w:t>ара на соответствие З</w:t>
      </w:r>
      <w:r w:rsidR="0096708B" w:rsidRPr="00D51953">
        <w:rPr>
          <w:sz w:val="22"/>
          <w:szCs w:val="22"/>
        </w:rPr>
        <w:t>аявке</w:t>
      </w:r>
      <w:r w:rsidR="00852A59" w:rsidRPr="00D51953">
        <w:rPr>
          <w:sz w:val="22"/>
          <w:szCs w:val="22"/>
        </w:rPr>
        <w:t xml:space="preserve"> на груз</w:t>
      </w:r>
      <w:r w:rsidR="00D02D73" w:rsidRPr="00D51953">
        <w:rPr>
          <w:sz w:val="22"/>
          <w:szCs w:val="22"/>
        </w:rPr>
        <w:t>.</w:t>
      </w:r>
    </w:p>
    <w:p w:rsidR="001565E1" w:rsidRPr="00D51953" w:rsidRDefault="00D02D73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Покупатель </w:t>
      </w:r>
      <w:r w:rsidR="001565E1" w:rsidRPr="00D51953">
        <w:rPr>
          <w:sz w:val="22"/>
          <w:szCs w:val="22"/>
        </w:rPr>
        <w:t xml:space="preserve">производит приемку Товара по </w:t>
      </w:r>
      <w:r w:rsidR="00852A59" w:rsidRPr="00D51953">
        <w:rPr>
          <w:sz w:val="22"/>
          <w:szCs w:val="22"/>
        </w:rPr>
        <w:t xml:space="preserve">количеству, </w:t>
      </w:r>
      <w:r w:rsidR="001565E1" w:rsidRPr="00D51953">
        <w:rPr>
          <w:sz w:val="22"/>
          <w:szCs w:val="22"/>
        </w:rPr>
        <w:t>качеству</w:t>
      </w:r>
      <w:r w:rsidRPr="00D51953">
        <w:rPr>
          <w:sz w:val="22"/>
          <w:szCs w:val="22"/>
        </w:rPr>
        <w:t>,</w:t>
      </w:r>
      <w:r w:rsidR="001565E1" w:rsidRPr="00D51953">
        <w:rPr>
          <w:sz w:val="22"/>
          <w:szCs w:val="22"/>
        </w:rPr>
        <w:t xml:space="preserve"> комплектности</w:t>
      </w:r>
      <w:r w:rsidR="00852A59" w:rsidRPr="00D51953">
        <w:rPr>
          <w:sz w:val="22"/>
          <w:szCs w:val="22"/>
        </w:rPr>
        <w:t>,</w:t>
      </w:r>
      <w:r w:rsidR="00AF7FA8" w:rsidRPr="00D51953">
        <w:rPr>
          <w:sz w:val="22"/>
          <w:szCs w:val="22"/>
        </w:rPr>
        <w:t xml:space="preserve"> </w:t>
      </w:r>
      <w:r w:rsidRPr="00D51953">
        <w:rPr>
          <w:sz w:val="22"/>
          <w:szCs w:val="22"/>
        </w:rPr>
        <w:t xml:space="preserve">ассортименту </w:t>
      </w:r>
      <w:r w:rsidR="001565E1" w:rsidRPr="00D51953">
        <w:rPr>
          <w:sz w:val="22"/>
          <w:szCs w:val="22"/>
        </w:rPr>
        <w:t>по товаросопроводительным документам и документам, удостоверяющим качество, а в случае их отсутствия принимает Товар на ответственное хранение до предоставления соответствующих документов.</w:t>
      </w:r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Приемка Товара по количеству</w:t>
      </w:r>
      <w:r w:rsidR="00FD2314" w:rsidRPr="00D51953">
        <w:rPr>
          <w:sz w:val="22"/>
          <w:szCs w:val="22"/>
        </w:rPr>
        <w:t>,</w:t>
      </w:r>
      <w:r w:rsidRPr="00D51953">
        <w:rPr>
          <w:sz w:val="22"/>
          <w:szCs w:val="22"/>
        </w:rPr>
        <w:t xml:space="preserve"> качеству</w:t>
      </w:r>
      <w:r w:rsidR="00FD2314" w:rsidRPr="00D51953">
        <w:rPr>
          <w:sz w:val="22"/>
          <w:szCs w:val="22"/>
        </w:rPr>
        <w:t>, ассортименту</w:t>
      </w:r>
      <w:r w:rsidR="00852A59" w:rsidRPr="00D51953">
        <w:rPr>
          <w:sz w:val="22"/>
          <w:szCs w:val="22"/>
        </w:rPr>
        <w:t>, комплектности</w:t>
      </w:r>
      <w:r w:rsidRPr="00D51953">
        <w:rPr>
          <w:sz w:val="22"/>
          <w:szCs w:val="22"/>
        </w:rPr>
        <w:t xml:space="preserve"> произ</w:t>
      </w:r>
      <w:r w:rsidR="00FD2314" w:rsidRPr="00D51953">
        <w:rPr>
          <w:sz w:val="22"/>
          <w:szCs w:val="22"/>
        </w:rPr>
        <w:t>водится без участия Поставщика.</w:t>
      </w:r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В случае обнаружения при приемке Товара несоответствия поставле</w:t>
      </w:r>
      <w:r w:rsidR="00FD2314" w:rsidRPr="00D51953">
        <w:rPr>
          <w:sz w:val="22"/>
          <w:szCs w:val="22"/>
        </w:rPr>
        <w:t xml:space="preserve">нного Товара условиям Договора, товарно-транспортным </w:t>
      </w:r>
      <w:r w:rsidRPr="00D51953">
        <w:rPr>
          <w:sz w:val="22"/>
          <w:szCs w:val="22"/>
        </w:rPr>
        <w:t>документам, Пок</w:t>
      </w:r>
      <w:r w:rsidR="00FD2314" w:rsidRPr="00D51953">
        <w:rPr>
          <w:sz w:val="22"/>
          <w:szCs w:val="22"/>
        </w:rPr>
        <w:t xml:space="preserve">упатель </w:t>
      </w:r>
      <w:r w:rsidRPr="00D51953">
        <w:rPr>
          <w:sz w:val="22"/>
          <w:szCs w:val="22"/>
        </w:rPr>
        <w:t xml:space="preserve">приостанавливает дальнейшую приемку, обеспечивает сохранение выявленных недостатков в неизменном виде, </w:t>
      </w:r>
      <w:proofErr w:type="gramStart"/>
      <w:r w:rsidRPr="00D51953">
        <w:rPr>
          <w:sz w:val="22"/>
          <w:szCs w:val="22"/>
        </w:rPr>
        <w:t>принимает меры по обеспечению сохранности Товара и составляет</w:t>
      </w:r>
      <w:proofErr w:type="gramEnd"/>
      <w:r w:rsidRPr="00D51953">
        <w:rPr>
          <w:sz w:val="22"/>
          <w:szCs w:val="22"/>
        </w:rPr>
        <w:t xml:space="preserve"> акт, в котором указывает количество осмотренного Товара и характер выявленного несоответствия</w:t>
      </w:r>
      <w:r w:rsidR="003D40AC" w:rsidRPr="00D51953">
        <w:rPr>
          <w:sz w:val="22"/>
          <w:szCs w:val="22"/>
        </w:rPr>
        <w:t xml:space="preserve"> (с приложением фотоматериала)</w:t>
      </w:r>
      <w:r w:rsidRPr="00D51953">
        <w:rPr>
          <w:sz w:val="22"/>
          <w:szCs w:val="22"/>
        </w:rPr>
        <w:t>. Не позднее 7 (Семь) рабочих дней со дня обнаружения не</w:t>
      </w:r>
      <w:r w:rsidR="003D40AC" w:rsidRPr="00D51953">
        <w:rPr>
          <w:sz w:val="22"/>
          <w:szCs w:val="22"/>
        </w:rPr>
        <w:t>соответствия Товара Покупатель</w:t>
      </w:r>
      <w:r w:rsidRPr="00D51953">
        <w:rPr>
          <w:sz w:val="22"/>
          <w:szCs w:val="22"/>
        </w:rPr>
        <w:t xml:space="preserve"> посредством факсимильной, телеграфной связи или электронной почты </w:t>
      </w:r>
      <w:r w:rsidR="003D40AC" w:rsidRPr="00D51953">
        <w:rPr>
          <w:sz w:val="22"/>
          <w:szCs w:val="22"/>
        </w:rPr>
        <w:t xml:space="preserve">уведомляет </w:t>
      </w:r>
      <w:r w:rsidRPr="00D51953">
        <w:rPr>
          <w:sz w:val="22"/>
          <w:szCs w:val="22"/>
        </w:rPr>
        <w:t xml:space="preserve">Поставщика </w:t>
      </w:r>
      <w:r w:rsidR="003D40AC" w:rsidRPr="00D51953">
        <w:rPr>
          <w:sz w:val="22"/>
          <w:szCs w:val="22"/>
        </w:rPr>
        <w:t>о выявленных несоответствиях</w:t>
      </w:r>
      <w:r w:rsidR="00C66E93" w:rsidRPr="00D51953">
        <w:rPr>
          <w:sz w:val="22"/>
          <w:szCs w:val="22"/>
        </w:rPr>
        <w:t xml:space="preserve"> п</w:t>
      </w:r>
      <w:r w:rsidR="0041122D" w:rsidRPr="00D51953">
        <w:rPr>
          <w:sz w:val="22"/>
          <w:szCs w:val="22"/>
        </w:rPr>
        <w:t>утем направления акта (с фотоматериалом).</w:t>
      </w:r>
    </w:p>
    <w:p w:rsidR="001565E1" w:rsidRPr="00D51953" w:rsidRDefault="009B073B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ab/>
      </w:r>
      <w:r w:rsidR="001565E1" w:rsidRPr="00D51953">
        <w:rPr>
          <w:sz w:val="22"/>
          <w:szCs w:val="22"/>
        </w:rPr>
        <w:t xml:space="preserve">Поставщик в течение одного рабочего дня </w:t>
      </w:r>
      <w:proofErr w:type="gramStart"/>
      <w:r w:rsidR="001565E1" w:rsidRPr="00D51953">
        <w:rPr>
          <w:sz w:val="22"/>
          <w:szCs w:val="22"/>
        </w:rPr>
        <w:t>с даты получения</w:t>
      </w:r>
      <w:proofErr w:type="gramEnd"/>
      <w:r w:rsidR="001565E1" w:rsidRPr="00D51953">
        <w:rPr>
          <w:sz w:val="22"/>
          <w:szCs w:val="22"/>
        </w:rPr>
        <w:t xml:space="preserve"> </w:t>
      </w:r>
      <w:r w:rsidR="0041122D" w:rsidRPr="00D51953">
        <w:rPr>
          <w:sz w:val="22"/>
          <w:szCs w:val="22"/>
        </w:rPr>
        <w:t xml:space="preserve">акта </w:t>
      </w:r>
      <w:r w:rsidR="001565E1" w:rsidRPr="00D51953">
        <w:rPr>
          <w:sz w:val="22"/>
          <w:szCs w:val="22"/>
        </w:rPr>
        <w:t xml:space="preserve">о </w:t>
      </w:r>
      <w:r w:rsidR="0041122D" w:rsidRPr="00D51953">
        <w:rPr>
          <w:sz w:val="22"/>
          <w:szCs w:val="22"/>
        </w:rPr>
        <w:t>выявленных несоответствиях</w:t>
      </w:r>
      <w:r w:rsidR="001565E1" w:rsidRPr="00D51953">
        <w:rPr>
          <w:sz w:val="22"/>
          <w:szCs w:val="22"/>
        </w:rPr>
        <w:t xml:space="preserve"> Товара условиям Договора информирует Покупателя посредством факсимильной связи или электронной почты о своих предложениях по урегулированию ситуации. Письменный ответ должен быть дан Поставщиком не позднее 15 (Пятнадцать) календарных дней с момента получения </w:t>
      </w:r>
      <w:r w:rsidR="0041122D" w:rsidRPr="00D51953">
        <w:rPr>
          <w:sz w:val="22"/>
          <w:szCs w:val="22"/>
        </w:rPr>
        <w:t>акта о выявленных несоответствиях</w:t>
      </w:r>
      <w:r w:rsidR="001565E1" w:rsidRPr="00D51953">
        <w:rPr>
          <w:sz w:val="22"/>
          <w:szCs w:val="22"/>
        </w:rPr>
        <w:t>.</w:t>
      </w:r>
    </w:p>
    <w:p w:rsidR="001565E1" w:rsidRPr="00D51953" w:rsidRDefault="0041122D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ab/>
      </w:r>
      <w:r w:rsidR="001565E1" w:rsidRPr="00D51953">
        <w:rPr>
          <w:sz w:val="22"/>
          <w:szCs w:val="22"/>
        </w:rPr>
        <w:t xml:space="preserve">В случае обнаружения недостатков Товара по количеству, качеству, ассортименту или комплектности Поставщик обязан произвести его замену за свой счет в течение </w:t>
      </w:r>
      <w:r w:rsidR="00766C51" w:rsidRPr="00D51953">
        <w:rPr>
          <w:sz w:val="22"/>
          <w:szCs w:val="22"/>
        </w:rPr>
        <w:t>2</w:t>
      </w:r>
      <w:r w:rsidR="001565E1" w:rsidRPr="00D51953">
        <w:rPr>
          <w:sz w:val="22"/>
          <w:szCs w:val="22"/>
        </w:rPr>
        <w:t>0 (</w:t>
      </w:r>
      <w:r w:rsidR="00766C51" w:rsidRPr="00D51953">
        <w:rPr>
          <w:sz w:val="22"/>
          <w:szCs w:val="22"/>
        </w:rPr>
        <w:t>двадцать</w:t>
      </w:r>
      <w:r w:rsidR="001565E1" w:rsidRPr="00D51953">
        <w:rPr>
          <w:sz w:val="22"/>
          <w:szCs w:val="22"/>
        </w:rPr>
        <w:t>) календарных дней или в иной срок, согласованный Сторонами.</w:t>
      </w:r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При этом по письменному заявлению Поставщика </w:t>
      </w:r>
      <w:r w:rsidR="00C66E93" w:rsidRPr="00D51953">
        <w:rPr>
          <w:sz w:val="22"/>
          <w:szCs w:val="22"/>
        </w:rPr>
        <w:t xml:space="preserve">Покупатель </w:t>
      </w:r>
      <w:r w:rsidRPr="00D51953">
        <w:rPr>
          <w:sz w:val="22"/>
          <w:szCs w:val="22"/>
        </w:rPr>
        <w:t>за счет Поставщика осуществляет возврат Товара, не соответствующего условиям Договора. Место возврата Товара, не соответствующего условиям Договора, определяется Покупателем.</w:t>
      </w:r>
    </w:p>
    <w:p w:rsidR="00FF7130" w:rsidRPr="00D51953" w:rsidRDefault="00FF7130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5.2.2  П</w:t>
      </w:r>
      <w:r w:rsidR="00E127F0" w:rsidRPr="00D51953">
        <w:rPr>
          <w:sz w:val="22"/>
          <w:szCs w:val="22"/>
        </w:rPr>
        <w:t xml:space="preserve">оставка Товара по Заявке на </w:t>
      </w:r>
      <w:proofErr w:type="spellStart"/>
      <w:r w:rsidR="00E127F0" w:rsidRPr="00D51953">
        <w:rPr>
          <w:sz w:val="22"/>
          <w:szCs w:val="22"/>
        </w:rPr>
        <w:t>физ</w:t>
      </w:r>
      <w:r w:rsidRPr="00D51953">
        <w:rPr>
          <w:sz w:val="22"/>
          <w:szCs w:val="22"/>
        </w:rPr>
        <w:t>лицо</w:t>
      </w:r>
      <w:proofErr w:type="spellEnd"/>
      <w:r w:rsidRPr="00D51953">
        <w:rPr>
          <w:sz w:val="22"/>
          <w:szCs w:val="22"/>
        </w:rPr>
        <w:t xml:space="preserve"> производится путем выборки Товара представителем Покупателя</w:t>
      </w:r>
      <w:r w:rsidR="00F95DB4" w:rsidRPr="00D51953">
        <w:rPr>
          <w:sz w:val="22"/>
          <w:szCs w:val="22"/>
        </w:rPr>
        <w:t xml:space="preserve"> (физическим лицом, указанным в Заявке)</w:t>
      </w:r>
      <w:r w:rsidRPr="00D51953">
        <w:rPr>
          <w:sz w:val="22"/>
          <w:szCs w:val="22"/>
        </w:rPr>
        <w:t xml:space="preserve"> на складе Поставщика, расположенного по адресу г. Красноярск, __________</w:t>
      </w:r>
      <w:proofErr w:type="gramStart"/>
      <w:r w:rsidRPr="00D51953">
        <w:rPr>
          <w:sz w:val="22"/>
          <w:szCs w:val="22"/>
        </w:rPr>
        <w:t xml:space="preserve"> .</w:t>
      </w:r>
      <w:proofErr w:type="gramEnd"/>
      <w:r w:rsidR="00F95DB4" w:rsidRPr="00D51953">
        <w:rPr>
          <w:sz w:val="22"/>
          <w:szCs w:val="22"/>
        </w:rPr>
        <w:t xml:space="preserve">  Физ</w:t>
      </w:r>
      <w:r w:rsidR="0033775C" w:rsidRPr="00D51953">
        <w:rPr>
          <w:sz w:val="22"/>
          <w:szCs w:val="22"/>
        </w:rPr>
        <w:t xml:space="preserve">ическое </w:t>
      </w:r>
      <w:r w:rsidR="00F95DB4" w:rsidRPr="00D51953">
        <w:rPr>
          <w:sz w:val="22"/>
          <w:szCs w:val="22"/>
        </w:rPr>
        <w:t xml:space="preserve">лицо </w:t>
      </w:r>
      <w:r w:rsidR="008F5B13" w:rsidRPr="00D51953">
        <w:rPr>
          <w:sz w:val="22"/>
          <w:szCs w:val="22"/>
        </w:rPr>
        <w:t>при выборке Товара по З</w:t>
      </w:r>
      <w:r w:rsidR="0033775C" w:rsidRPr="00D51953">
        <w:rPr>
          <w:sz w:val="22"/>
          <w:szCs w:val="22"/>
        </w:rPr>
        <w:t>аявке осуществляет его приемку по количеству, ассортименту, комплектности и по качеству</w:t>
      </w:r>
      <w:r w:rsidR="003F293D" w:rsidRPr="00D51953">
        <w:rPr>
          <w:sz w:val="22"/>
          <w:szCs w:val="22"/>
        </w:rPr>
        <w:t xml:space="preserve"> (кроме скрытых дефектов, т.е. недостатков товара, которые не могли быть обнаружены при обычной для данного вида </w:t>
      </w:r>
      <w:proofErr w:type="gramStart"/>
      <w:r w:rsidR="003F293D" w:rsidRPr="00D51953">
        <w:rPr>
          <w:sz w:val="22"/>
          <w:szCs w:val="22"/>
        </w:rPr>
        <w:t>Товара проверке и выявлены лишь в процессе использования и хранения Товара).</w:t>
      </w:r>
      <w:proofErr w:type="gramEnd"/>
      <w:r w:rsidR="00782381" w:rsidRPr="00D51953">
        <w:rPr>
          <w:sz w:val="22"/>
          <w:szCs w:val="22"/>
        </w:rPr>
        <w:t xml:space="preserve"> По результатам приемки Товара физическое лицо подписывает </w:t>
      </w:r>
      <w:r w:rsidR="006B3440" w:rsidRPr="00D51953">
        <w:rPr>
          <w:sz w:val="22"/>
          <w:szCs w:val="22"/>
        </w:rPr>
        <w:t xml:space="preserve"> расходный ордер (в 2-х экз., один из </w:t>
      </w:r>
      <w:proofErr w:type="gramStart"/>
      <w:r w:rsidR="006B3440" w:rsidRPr="00D51953">
        <w:rPr>
          <w:sz w:val="22"/>
          <w:szCs w:val="22"/>
        </w:rPr>
        <w:t>которых</w:t>
      </w:r>
      <w:proofErr w:type="gramEnd"/>
      <w:r w:rsidR="006B3440" w:rsidRPr="00D51953">
        <w:rPr>
          <w:sz w:val="22"/>
          <w:szCs w:val="22"/>
        </w:rPr>
        <w:t xml:space="preserve"> подлежит передаче Покупателю).</w:t>
      </w:r>
    </w:p>
    <w:p w:rsidR="001565E1" w:rsidRPr="00D51953" w:rsidRDefault="003F293D" w:rsidP="00CC06EA">
      <w:pPr>
        <w:pStyle w:val="a6"/>
        <w:shd w:val="clear" w:color="auto" w:fill="auto"/>
        <w:tabs>
          <w:tab w:val="left" w:pos="1121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lastRenderedPageBreak/>
        <w:t xml:space="preserve">5.3. </w:t>
      </w:r>
      <w:r w:rsidR="001565E1" w:rsidRPr="00D51953">
        <w:rPr>
          <w:sz w:val="22"/>
          <w:szCs w:val="22"/>
        </w:rPr>
        <w:t>Покупатель вправе отказаться от оплаты, либо приостановить оплату Товара ненадлежащего качества и некомплектного Товара. В случае</w:t>
      </w:r>
      <w:proofErr w:type="gramStart"/>
      <w:r w:rsidR="001565E1" w:rsidRPr="00D51953">
        <w:rPr>
          <w:sz w:val="22"/>
          <w:szCs w:val="22"/>
        </w:rPr>
        <w:t>,</w:t>
      </w:r>
      <w:proofErr w:type="gramEnd"/>
      <w:r w:rsidR="001565E1" w:rsidRPr="00D51953">
        <w:rPr>
          <w:sz w:val="22"/>
          <w:szCs w:val="22"/>
        </w:rPr>
        <w:t xml:space="preserve"> если такой Товар оплачен, то Покупатель вправе потребовать от Поставщика возврата уплаченных сумм за Товар. В этом случае Поставщик обязан осуществить возврат денежных средств, уплаченных Покупателем за Товар, в течение 5 (Пять) рабочих дней, считая со дня получения соответствующего требования от Покупателя</w:t>
      </w:r>
      <w:r w:rsidR="00FD7FB8" w:rsidRPr="00D51953">
        <w:rPr>
          <w:sz w:val="22"/>
          <w:szCs w:val="22"/>
        </w:rPr>
        <w:t>.</w:t>
      </w:r>
    </w:p>
    <w:p w:rsidR="0022663D" w:rsidRPr="00D51953" w:rsidRDefault="00F61D04" w:rsidP="00CC06EA">
      <w:pPr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5.4. </w:t>
      </w:r>
      <w:r w:rsidR="0022663D" w:rsidRPr="00D51953">
        <w:rPr>
          <w:sz w:val="22"/>
          <w:szCs w:val="22"/>
        </w:rPr>
        <w:t xml:space="preserve">Стороны согласовали, что </w:t>
      </w:r>
      <w:r w:rsidR="000B1BB2" w:rsidRPr="00D51953">
        <w:rPr>
          <w:sz w:val="22"/>
          <w:szCs w:val="22"/>
        </w:rPr>
        <w:t>любая из сторон</w:t>
      </w:r>
      <w:r w:rsidR="00FD7FB8" w:rsidRPr="00D51953">
        <w:rPr>
          <w:sz w:val="22"/>
          <w:szCs w:val="22"/>
        </w:rPr>
        <w:t xml:space="preserve"> для установления фактов несоответствия Товара условиям Договора привлека</w:t>
      </w:r>
      <w:r w:rsidR="0022663D" w:rsidRPr="00D51953">
        <w:rPr>
          <w:sz w:val="22"/>
          <w:szCs w:val="22"/>
        </w:rPr>
        <w:t>е</w:t>
      </w:r>
      <w:r w:rsidR="00FD7FB8" w:rsidRPr="00D51953">
        <w:rPr>
          <w:sz w:val="22"/>
          <w:szCs w:val="22"/>
        </w:rPr>
        <w:t>т независимое  экспертное учреждение</w:t>
      </w:r>
      <w:r w:rsidR="0022663D" w:rsidRPr="00D51953">
        <w:rPr>
          <w:sz w:val="22"/>
          <w:szCs w:val="22"/>
        </w:rPr>
        <w:t xml:space="preserve"> -</w:t>
      </w:r>
      <w:r w:rsidR="00C41377" w:rsidRPr="00D51953">
        <w:rPr>
          <w:sz w:val="22"/>
          <w:szCs w:val="22"/>
        </w:rPr>
        <w:t xml:space="preserve"> </w:t>
      </w:r>
      <w:r w:rsidR="00B85CBB" w:rsidRPr="00D51953">
        <w:rPr>
          <w:sz w:val="22"/>
          <w:szCs w:val="22"/>
        </w:rPr>
        <w:t>Союз «Центрально-Сибирская торгово-промышленная</w:t>
      </w:r>
      <w:r w:rsidR="007D6A8C" w:rsidRPr="00D51953">
        <w:rPr>
          <w:sz w:val="22"/>
          <w:szCs w:val="22"/>
        </w:rPr>
        <w:t xml:space="preserve"> палат</w:t>
      </w:r>
      <w:r w:rsidR="00B85CBB" w:rsidRPr="00D51953">
        <w:rPr>
          <w:sz w:val="22"/>
          <w:szCs w:val="22"/>
        </w:rPr>
        <w:t>а», заключение которого по результатам исследования является для сторон</w:t>
      </w:r>
      <w:r w:rsidRPr="00D51953">
        <w:rPr>
          <w:sz w:val="22"/>
          <w:szCs w:val="22"/>
        </w:rPr>
        <w:t> окончательным и обязательным</w:t>
      </w:r>
      <w:r w:rsidR="001565E1" w:rsidRPr="00D51953">
        <w:rPr>
          <w:sz w:val="22"/>
          <w:szCs w:val="22"/>
        </w:rPr>
        <w:t xml:space="preserve">. </w:t>
      </w:r>
      <w:r w:rsidR="000B1BB2" w:rsidRPr="00D51953">
        <w:rPr>
          <w:sz w:val="22"/>
          <w:szCs w:val="22"/>
        </w:rPr>
        <w:t>Если экспертиза оплачивалась Покупателем – то в</w:t>
      </w:r>
      <w:r w:rsidR="001565E1" w:rsidRPr="00D51953">
        <w:rPr>
          <w:sz w:val="22"/>
          <w:szCs w:val="22"/>
        </w:rPr>
        <w:t xml:space="preserve"> случае подтверждения факта несоответствия Товара условиям Договора </w:t>
      </w:r>
      <w:r w:rsidR="00DC4FA0" w:rsidRPr="00D51953">
        <w:rPr>
          <w:sz w:val="22"/>
          <w:szCs w:val="22"/>
        </w:rPr>
        <w:t xml:space="preserve">Поставщик </w:t>
      </w:r>
      <w:r w:rsidR="001565E1" w:rsidRPr="00D51953">
        <w:rPr>
          <w:sz w:val="22"/>
          <w:szCs w:val="22"/>
        </w:rPr>
        <w:t>возмещает Покупателю документально подтвержденные расходы Покупателя на проведение экспертизы.</w:t>
      </w:r>
      <w:r w:rsidR="00DC4FA0" w:rsidRPr="00D51953">
        <w:rPr>
          <w:sz w:val="22"/>
          <w:szCs w:val="22"/>
        </w:rPr>
        <w:t xml:space="preserve"> Если экспертиза оплачивалась Поставщиком - то в случае не подтверждения факта несоответствия Товара условиям Договора Покупатель  возмещает Поставщику  документально подтвержденные расходы Поставщика на проведение экспертизы.</w:t>
      </w:r>
    </w:p>
    <w:p w:rsidR="0022663D" w:rsidRPr="00D51953" w:rsidRDefault="0022663D" w:rsidP="00CC06EA">
      <w:pPr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5.5. </w:t>
      </w:r>
      <w:r w:rsidR="001565E1" w:rsidRPr="00D51953">
        <w:rPr>
          <w:sz w:val="22"/>
          <w:szCs w:val="22"/>
        </w:rPr>
        <w:t>В случае отказа Покупателя от Товара, не соответствующего условиям Дог</w:t>
      </w:r>
      <w:r w:rsidR="00EF30EF" w:rsidRPr="00D51953">
        <w:rPr>
          <w:sz w:val="22"/>
          <w:szCs w:val="22"/>
        </w:rPr>
        <w:t>овора</w:t>
      </w:r>
      <w:r w:rsidR="003F293D" w:rsidRPr="00D51953">
        <w:rPr>
          <w:sz w:val="22"/>
          <w:szCs w:val="22"/>
        </w:rPr>
        <w:t xml:space="preserve">, Покупатель </w:t>
      </w:r>
      <w:r w:rsidR="001565E1" w:rsidRPr="00D51953">
        <w:rPr>
          <w:sz w:val="22"/>
          <w:szCs w:val="22"/>
        </w:rPr>
        <w:t>обеспечивает приемку Товара на ответственное хранение, о чем в течение 5 (Пять) рабочих дней уведомляет Поставщика. Уведомление направл</w:t>
      </w:r>
      <w:r w:rsidR="00B41B6E" w:rsidRPr="00D51953">
        <w:rPr>
          <w:sz w:val="22"/>
          <w:szCs w:val="22"/>
        </w:rPr>
        <w:t>яется посредством факсимильной/</w:t>
      </w:r>
      <w:r w:rsidR="001565E1" w:rsidRPr="00D51953">
        <w:rPr>
          <w:sz w:val="22"/>
          <w:szCs w:val="22"/>
        </w:rPr>
        <w:t>телеграфной связи или электронной почте. Хранение и возврат Товаров, не соответствующих условиям Договора, осуществляется за счет Поставщика.</w:t>
      </w:r>
    </w:p>
    <w:p w:rsidR="001565E1" w:rsidRPr="00D51953" w:rsidRDefault="0022663D" w:rsidP="00CC06EA">
      <w:pPr>
        <w:spacing w:after="212" w:line="24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5.6. </w:t>
      </w:r>
      <w:r w:rsidR="001565E1" w:rsidRPr="00D51953">
        <w:rPr>
          <w:sz w:val="22"/>
          <w:szCs w:val="22"/>
        </w:rPr>
        <w:t xml:space="preserve">Все документально подтвержденные расходы, связанные с возвратом Товара, не соответствующего условиям Договора, его заменой, допоставкой и </w:t>
      </w:r>
      <w:proofErr w:type="spellStart"/>
      <w:r w:rsidR="001565E1" w:rsidRPr="00D51953">
        <w:rPr>
          <w:sz w:val="22"/>
          <w:szCs w:val="22"/>
        </w:rPr>
        <w:t>доукомплектовкой</w:t>
      </w:r>
      <w:proofErr w:type="spellEnd"/>
      <w:r w:rsidR="001565E1" w:rsidRPr="00D51953">
        <w:rPr>
          <w:sz w:val="22"/>
          <w:szCs w:val="22"/>
        </w:rPr>
        <w:t>, в том числе все транспортные расходы, расходы на хранение и погрузо-разгрузочные работы</w:t>
      </w:r>
      <w:r w:rsidR="00C41377" w:rsidRPr="00D51953">
        <w:rPr>
          <w:sz w:val="22"/>
          <w:szCs w:val="22"/>
        </w:rPr>
        <w:t xml:space="preserve"> </w:t>
      </w:r>
      <w:r w:rsidR="001565E1" w:rsidRPr="00D51953">
        <w:rPr>
          <w:sz w:val="22"/>
          <w:szCs w:val="22"/>
        </w:rPr>
        <w:t>оплачиваются и/или возмещаются Поставщиком.</w:t>
      </w:r>
    </w:p>
    <w:p w:rsidR="001565E1" w:rsidRPr="00D51953" w:rsidRDefault="001565E1" w:rsidP="00FD172C">
      <w:pPr>
        <w:pStyle w:val="20"/>
        <w:keepNext/>
        <w:keepLines/>
        <w:shd w:val="clear" w:color="auto" w:fill="auto"/>
        <w:spacing w:before="0" w:after="216" w:line="210" w:lineRule="exact"/>
        <w:jc w:val="center"/>
        <w:rPr>
          <w:sz w:val="22"/>
          <w:szCs w:val="22"/>
        </w:rPr>
      </w:pPr>
      <w:bookmarkStart w:id="5" w:name="bookmark7"/>
      <w:r w:rsidRPr="00D51953">
        <w:rPr>
          <w:sz w:val="22"/>
          <w:szCs w:val="22"/>
        </w:rPr>
        <w:t>6. Переход права собственности на Товар</w:t>
      </w:r>
      <w:bookmarkEnd w:id="5"/>
    </w:p>
    <w:p w:rsidR="00F23F54" w:rsidRPr="00D51953" w:rsidRDefault="001565E1" w:rsidP="00CC06EA">
      <w:pPr>
        <w:pStyle w:val="a6"/>
        <w:numPr>
          <w:ilvl w:val="0"/>
          <w:numId w:val="9"/>
        </w:numPr>
        <w:shd w:val="clear" w:color="auto" w:fill="auto"/>
        <w:tabs>
          <w:tab w:val="left" w:pos="1505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Если иное не предусмотрено Приложениями, право собственности на Товар, а также риск его случайной гибели (повреждения) перех</w:t>
      </w:r>
      <w:r w:rsidR="00B74A4F" w:rsidRPr="00D51953">
        <w:rPr>
          <w:sz w:val="22"/>
          <w:szCs w:val="22"/>
        </w:rPr>
        <w:t>одят от Поставщика к Покупателю:</w:t>
      </w:r>
    </w:p>
    <w:p w:rsidR="00F23F54" w:rsidRPr="00D51953" w:rsidRDefault="00B74A4F" w:rsidP="00CC06EA">
      <w:pPr>
        <w:pStyle w:val="a6"/>
        <w:shd w:val="clear" w:color="auto" w:fill="auto"/>
        <w:tabs>
          <w:tab w:val="left" w:pos="1505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- </w:t>
      </w:r>
      <w:r w:rsidR="00F23F54" w:rsidRPr="00D51953">
        <w:rPr>
          <w:sz w:val="22"/>
          <w:szCs w:val="22"/>
        </w:rPr>
        <w:t xml:space="preserve">по </w:t>
      </w:r>
      <w:r w:rsidR="00782381" w:rsidRPr="00D51953">
        <w:rPr>
          <w:sz w:val="22"/>
          <w:szCs w:val="22"/>
        </w:rPr>
        <w:t>З</w:t>
      </w:r>
      <w:r w:rsidR="00F23F54" w:rsidRPr="00D51953">
        <w:rPr>
          <w:sz w:val="22"/>
          <w:szCs w:val="22"/>
        </w:rPr>
        <w:t xml:space="preserve">аявке на груз </w:t>
      </w:r>
      <w:r w:rsidR="00117BCB" w:rsidRPr="00D51953">
        <w:rPr>
          <w:sz w:val="22"/>
          <w:szCs w:val="22"/>
        </w:rPr>
        <w:t>–</w:t>
      </w:r>
      <w:r w:rsidR="00245E30">
        <w:rPr>
          <w:sz w:val="22"/>
          <w:szCs w:val="22"/>
        </w:rPr>
        <w:t xml:space="preserve"> </w:t>
      </w:r>
      <w:r w:rsidR="00D36385" w:rsidRPr="00D51953">
        <w:rPr>
          <w:sz w:val="22"/>
          <w:szCs w:val="22"/>
        </w:rPr>
        <w:t>в момент проставления отметки о получении на товарной</w:t>
      </w:r>
      <w:r w:rsidR="00C41377" w:rsidRPr="00D51953">
        <w:rPr>
          <w:sz w:val="22"/>
          <w:szCs w:val="22"/>
        </w:rPr>
        <w:t xml:space="preserve"> </w:t>
      </w:r>
      <w:r w:rsidR="001565E1" w:rsidRPr="00D51953">
        <w:rPr>
          <w:sz w:val="22"/>
          <w:szCs w:val="22"/>
        </w:rPr>
        <w:t>накладной</w:t>
      </w:r>
      <w:r w:rsidR="00A65820">
        <w:rPr>
          <w:sz w:val="22"/>
          <w:szCs w:val="22"/>
        </w:rPr>
        <w:t xml:space="preserve"> </w:t>
      </w:r>
      <w:r w:rsidR="005B53CF" w:rsidRPr="00D51953">
        <w:rPr>
          <w:sz w:val="22"/>
          <w:szCs w:val="22"/>
        </w:rPr>
        <w:t xml:space="preserve">(форма №ТОРГ-12) </w:t>
      </w:r>
      <w:bookmarkStart w:id="6" w:name="_GoBack"/>
      <w:bookmarkEnd w:id="6"/>
      <w:r w:rsidR="00EF30EF" w:rsidRPr="00D51953">
        <w:rPr>
          <w:sz w:val="22"/>
          <w:szCs w:val="22"/>
        </w:rPr>
        <w:t>о приемке Товара Покупателем;</w:t>
      </w:r>
    </w:p>
    <w:p w:rsidR="001565E1" w:rsidRPr="00D51953" w:rsidRDefault="00B74A4F" w:rsidP="00CC06EA">
      <w:pPr>
        <w:pStyle w:val="a6"/>
        <w:shd w:val="clear" w:color="auto" w:fill="auto"/>
        <w:tabs>
          <w:tab w:val="left" w:pos="1505"/>
        </w:tabs>
        <w:spacing w:before="0" w:after="212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- </w:t>
      </w:r>
      <w:r w:rsidR="00F23F54" w:rsidRPr="00D51953">
        <w:rPr>
          <w:sz w:val="22"/>
          <w:szCs w:val="22"/>
        </w:rPr>
        <w:t xml:space="preserve">по </w:t>
      </w:r>
      <w:r w:rsidR="00782381" w:rsidRPr="00D51953">
        <w:rPr>
          <w:sz w:val="22"/>
          <w:szCs w:val="22"/>
        </w:rPr>
        <w:t>З</w:t>
      </w:r>
      <w:r w:rsidR="00F23F54" w:rsidRPr="00D51953">
        <w:rPr>
          <w:sz w:val="22"/>
          <w:szCs w:val="22"/>
        </w:rPr>
        <w:t xml:space="preserve">аявке на </w:t>
      </w:r>
      <w:proofErr w:type="spellStart"/>
      <w:r w:rsidR="00F23F54" w:rsidRPr="00D51953">
        <w:rPr>
          <w:sz w:val="22"/>
          <w:szCs w:val="22"/>
        </w:rPr>
        <w:t>физлицо</w:t>
      </w:r>
      <w:proofErr w:type="spellEnd"/>
      <w:r w:rsidR="00F23F54" w:rsidRPr="00D51953">
        <w:rPr>
          <w:sz w:val="22"/>
          <w:szCs w:val="22"/>
        </w:rPr>
        <w:t xml:space="preserve"> </w:t>
      </w:r>
      <w:r w:rsidR="00117BCB" w:rsidRPr="00D51953">
        <w:rPr>
          <w:sz w:val="22"/>
          <w:szCs w:val="22"/>
        </w:rPr>
        <w:t>–</w:t>
      </w:r>
      <w:r w:rsidR="00245E30">
        <w:rPr>
          <w:sz w:val="22"/>
          <w:szCs w:val="22"/>
        </w:rPr>
        <w:t xml:space="preserve"> </w:t>
      </w:r>
      <w:r w:rsidR="00F23F54" w:rsidRPr="00D51953">
        <w:rPr>
          <w:sz w:val="22"/>
          <w:szCs w:val="22"/>
        </w:rPr>
        <w:t xml:space="preserve">в момент проставления отметки </w:t>
      </w:r>
      <w:r w:rsidR="00C246E6" w:rsidRPr="00D51953">
        <w:rPr>
          <w:sz w:val="22"/>
          <w:szCs w:val="22"/>
        </w:rPr>
        <w:t>о получении Товара в</w:t>
      </w:r>
      <w:r w:rsidR="00F23F54" w:rsidRPr="00D51953">
        <w:rPr>
          <w:sz w:val="22"/>
          <w:szCs w:val="22"/>
        </w:rPr>
        <w:t xml:space="preserve"> расходном ордере на </w:t>
      </w:r>
      <w:r w:rsidR="00C246E6" w:rsidRPr="00D51953">
        <w:rPr>
          <w:sz w:val="22"/>
          <w:szCs w:val="22"/>
        </w:rPr>
        <w:t>Т</w:t>
      </w:r>
      <w:r w:rsidR="00F23F54" w:rsidRPr="00D51953">
        <w:rPr>
          <w:sz w:val="22"/>
          <w:szCs w:val="22"/>
        </w:rPr>
        <w:t>овар</w:t>
      </w:r>
      <w:r w:rsidR="00C246E6" w:rsidRPr="00D51953">
        <w:rPr>
          <w:color w:val="000000" w:themeColor="text1"/>
          <w:sz w:val="22"/>
          <w:szCs w:val="22"/>
        </w:rPr>
        <w:t>.</w:t>
      </w:r>
    </w:p>
    <w:p w:rsidR="001565E1" w:rsidRPr="00D51953" w:rsidRDefault="001565E1" w:rsidP="00FD172C">
      <w:pPr>
        <w:pStyle w:val="20"/>
        <w:keepNext/>
        <w:keepLines/>
        <w:shd w:val="clear" w:color="auto" w:fill="auto"/>
        <w:spacing w:before="0" w:after="216" w:line="210" w:lineRule="exact"/>
        <w:jc w:val="center"/>
        <w:rPr>
          <w:sz w:val="22"/>
          <w:szCs w:val="22"/>
        </w:rPr>
      </w:pPr>
      <w:bookmarkStart w:id="7" w:name="bookmark8"/>
      <w:r w:rsidRPr="00D51953">
        <w:rPr>
          <w:sz w:val="22"/>
          <w:szCs w:val="22"/>
        </w:rPr>
        <w:t>7. Условия платежа и порядок расчетов</w:t>
      </w:r>
      <w:bookmarkEnd w:id="7"/>
    </w:p>
    <w:p w:rsidR="00FD45A5" w:rsidRPr="00D51953" w:rsidRDefault="00FD45A5" w:rsidP="00CC06EA">
      <w:pPr>
        <w:pStyle w:val="a6"/>
        <w:numPr>
          <w:ilvl w:val="0"/>
          <w:numId w:val="10"/>
        </w:numPr>
        <w:shd w:val="clear" w:color="auto" w:fill="auto"/>
        <w:spacing w:before="0" w:after="512" w:line="250" w:lineRule="exact"/>
        <w:contextualSpacing/>
        <w:jc w:val="both"/>
        <w:rPr>
          <w:bCs/>
          <w:sz w:val="22"/>
          <w:szCs w:val="22"/>
        </w:rPr>
      </w:pPr>
      <w:r w:rsidRPr="00D51953">
        <w:rPr>
          <w:bCs/>
          <w:sz w:val="22"/>
          <w:szCs w:val="22"/>
        </w:rPr>
        <w:t>Общая</w:t>
      </w:r>
      <w:r w:rsidR="00BE68DA" w:rsidRPr="00D51953">
        <w:rPr>
          <w:bCs/>
          <w:sz w:val="22"/>
          <w:szCs w:val="22"/>
        </w:rPr>
        <w:t xml:space="preserve"> сумма Договора и общая</w:t>
      </w:r>
      <w:r w:rsidRPr="00D51953">
        <w:rPr>
          <w:bCs/>
          <w:sz w:val="22"/>
          <w:szCs w:val="22"/>
        </w:rPr>
        <w:t xml:space="preserve"> стоимость поставляемого по Договору Товара не превысит</w:t>
      </w:r>
      <w:proofErr w:type="gramStart"/>
      <w:r w:rsidR="00541FF5" w:rsidRPr="00D51953">
        <w:rPr>
          <w:b/>
          <w:bCs/>
          <w:color w:val="000000" w:themeColor="text1"/>
          <w:sz w:val="22"/>
          <w:szCs w:val="22"/>
        </w:rPr>
        <w:t>__________</w:t>
      </w:r>
      <w:r w:rsidRPr="00D51953">
        <w:rPr>
          <w:b/>
          <w:bCs/>
          <w:color w:val="000000" w:themeColor="text1"/>
          <w:sz w:val="22"/>
          <w:szCs w:val="22"/>
        </w:rPr>
        <w:t xml:space="preserve"> (</w:t>
      </w:r>
      <w:r w:rsidR="00541FF5" w:rsidRPr="00D51953">
        <w:rPr>
          <w:b/>
          <w:bCs/>
          <w:color w:val="000000" w:themeColor="text1"/>
          <w:sz w:val="22"/>
          <w:szCs w:val="22"/>
        </w:rPr>
        <w:t>________</w:t>
      </w:r>
      <w:r w:rsidRPr="00D51953">
        <w:rPr>
          <w:b/>
          <w:bCs/>
          <w:color w:val="000000" w:themeColor="text1"/>
          <w:sz w:val="22"/>
          <w:szCs w:val="22"/>
        </w:rPr>
        <w:t xml:space="preserve">) </w:t>
      </w:r>
      <w:proofErr w:type="gramEnd"/>
      <w:r w:rsidRPr="00D51953">
        <w:rPr>
          <w:b/>
          <w:bCs/>
          <w:color w:val="000000" w:themeColor="text1"/>
          <w:sz w:val="22"/>
          <w:szCs w:val="22"/>
        </w:rPr>
        <w:t xml:space="preserve">рублей </w:t>
      </w:r>
      <w:r w:rsidR="00541FF5" w:rsidRPr="00D51953">
        <w:rPr>
          <w:b/>
          <w:bCs/>
          <w:color w:val="000000" w:themeColor="text1"/>
          <w:sz w:val="22"/>
          <w:szCs w:val="22"/>
        </w:rPr>
        <w:t>_____</w:t>
      </w:r>
      <w:r w:rsidRPr="00D51953">
        <w:rPr>
          <w:b/>
          <w:bCs/>
          <w:color w:val="000000" w:themeColor="text1"/>
          <w:sz w:val="22"/>
          <w:szCs w:val="22"/>
        </w:rPr>
        <w:t xml:space="preserve"> копеек, кроме того НДС</w:t>
      </w:r>
      <w:r w:rsidR="00C41377" w:rsidRPr="00D51953">
        <w:rPr>
          <w:b/>
          <w:bCs/>
          <w:color w:val="000000" w:themeColor="text1"/>
          <w:sz w:val="22"/>
          <w:szCs w:val="22"/>
        </w:rPr>
        <w:t xml:space="preserve"> </w:t>
      </w:r>
      <w:r w:rsidRPr="00D51953">
        <w:rPr>
          <w:sz w:val="22"/>
          <w:szCs w:val="22"/>
        </w:rPr>
        <w:t>по ставке в соответствии с действующим законодательством о налогах и сборах Р</w:t>
      </w:r>
      <w:r w:rsidRPr="00D51953">
        <w:rPr>
          <w:bCs/>
          <w:sz w:val="22"/>
          <w:szCs w:val="22"/>
        </w:rPr>
        <w:t>Ф.</w:t>
      </w:r>
      <w:r w:rsidR="001B081B" w:rsidRPr="00D51953">
        <w:rPr>
          <w:bCs/>
          <w:sz w:val="22"/>
          <w:szCs w:val="22"/>
        </w:rPr>
        <w:t xml:space="preserve"> </w:t>
      </w:r>
      <w:r w:rsidR="003D54C9" w:rsidRPr="00D51953">
        <w:rPr>
          <w:bCs/>
          <w:sz w:val="22"/>
          <w:szCs w:val="22"/>
        </w:rPr>
        <w:t>Поставщик не производит отгрузку Товара по заявкам, направленным Покупателем  сверх общей суммы Договора.</w:t>
      </w:r>
    </w:p>
    <w:p w:rsidR="00AD4A86" w:rsidRPr="00D51953" w:rsidRDefault="00AD4A86" w:rsidP="00CC06EA">
      <w:pPr>
        <w:pStyle w:val="a6"/>
        <w:numPr>
          <w:ilvl w:val="0"/>
          <w:numId w:val="10"/>
        </w:numPr>
        <w:shd w:val="clear" w:color="auto" w:fill="auto"/>
        <w:tabs>
          <w:tab w:val="left" w:pos="1481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>Единичные расценки (цена за единицу Товара) согласованы сторонами в Приложении № 1 к Договору.</w:t>
      </w:r>
    </w:p>
    <w:p w:rsidR="00AD4A86" w:rsidRPr="00D51953" w:rsidRDefault="00AD4A86" w:rsidP="00CC06EA">
      <w:pPr>
        <w:pStyle w:val="a6"/>
        <w:numPr>
          <w:ilvl w:val="0"/>
          <w:numId w:val="10"/>
        </w:numPr>
        <w:shd w:val="clear" w:color="auto" w:fill="auto"/>
        <w:spacing w:before="0" w:after="512" w:line="250" w:lineRule="exact"/>
        <w:contextualSpacing/>
        <w:jc w:val="both"/>
        <w:rPr>
          <w:bCs/>
          <w:sz w:val="22"/>
          <w:szCs w:val="22"/>
        </w:rPr>
      </w:pPr>
      <w:r w:rsidRPr="00D51953">
        <w:rPr>
          <w:sz w:val="22"/>
          <w:szCs w:val="22"/>
        </w:rPr>
        <w:t>Цены на Товар, указан</w:t>
      </w:r>
      <w:r w:rsidR="00541FF5" w:rsidRPr="00D51953">
        <w:rPr>
          <w:sz w:val="22"/>
          <w:szCs w:val="22"/>
        </w:rPr>
        <w:t xml:space="preserve">ные в </w:t>
      </w:r>
      <w:r w:rsidR="00541FF5" w:rsidRPr="00D51953">
        <w:rPr>
          <w:color w:val="000000" w:themeColor="text1"/>
          <w:sz w:val="22"/>
          <w:szCs w:val="22"/>
        </w:rPr>
        <w:t>Приложении № 1</w:t>
      </w:r>
      <w:r w:rsidR="00541FF5" w:rsidRPr="00D51953">
        <w:rPr>
          <w:sz w:val="22"/>
          <w:szCs w:val="22"/>
        </w:rPr>
        <w:t xml:space="preserve"> к Договору </w:t>
      </w:r>
      <w:proofErr w:type="gramStart"/>
      <w:r w:rsidR="00541FF5" w:rsidRPr="00D51953">
        <w:rPr>
          <w:sz w:val="22"/>
          <w:szCs w:val="22"/>
        </w:rPr>
        <w:t>являются твердыми и изменению не подлежат</w:t>
      </w:r>
      <w:proofErr w:type="gramEnd"/>
      <w:r w:rsidRPr="00D51953">
        <w:rPr>
          <w:sz w:val="22"/>
          <w:szCs w:val="22"/>
        </w:rPr>
        <w:t>.</w:t>
      </w:r>
    </w:p>
    <w:p w:rsidR="00DC2C2A" w:rsidRPr="00D51953" w:rsidRDefault="001565E1" w:rsidP="00CC06EA">
      <w:pPr>
        <w:pStyle w:val="a6"/>
        <w:numPr>
          <w:ilvl w:val="0"/>
          <w:numId w:val="10"/>
        </w:numPr>
        <w:shd w:val="clear" w:color="auto" w:fill="auto"/>
        <w:tabs>
          <w:tab w:val="left" w:pos="1505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Поставщик обязуется</w:t>
      </w:r>
      <w:r w:rsidR="000F6E95" w:rsidRPr="00D51953">
        <w:rPr>
          <w:sz w:val="22"/>
          <w:szCs w:val="22"/>
        </w:rPr>
        <w:t>:</w:t>
      </w:r>
    </w:p>
    <w:p w:rsidR="001565E1" w:rsidRPr="00D51953" w:rsidRDefault="00DC2C2A" w:rsidP="00CC06EA">
      <w:pPr>
        <w:pStyle w:val="a6"/>
        <w:shd w:val="clear" w:color="auto" w:fill="auto"/>
        <w:tabs>
          <w:tab w:val="left" w:pos="1505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7.4.1. </w:t>
      </w:r>
      <w:r w:rsidR="003371ED" w:rsidRPr="00D51953">
        <w:rPr>
          <w:sz w:val="22"/>
          <w:szCs w:val="22"/>
        </w:rPr>
        <w:t xml:space="preserve">по Заявке на груз </w:t>
      </w:r>
      <w:r w:rsidR="001565E1" w:rsidRPr="00D51953">
        <w:rPr>
          <w:sz w:val="22"/>
          <w:szCs w:val="22"/>
        </w:rPr>
        <w:t xml:space="preserve">не позднее </w:t>
      </w:r>
      <w:r w:rsidR="00766C51" w:rsidRPr="00D51953">
        <w:rPr>
          <w:sz w:val="22"/>
          <w:szCs w:val="22"/>
        </w:rPr>
        <w:t>1</w:t>
      </w:r>
      <w:r w:rsidR="001565E1" w:rsidRPr="00D51953">
        <w:rPr>
          <w:sz w:val="22"/>
          <w:szCs w:val="22"/>
        </w:rPr>
        <w:t xml:space="preserve"> (</w:t>
      </w:r>
      <w:r w:rsidR="00766C51" w:rsidRPr="00D51953">
        <w:rPr>
          <w:sz w:val="22"/>
          <w:szCs w:val="22"/>
        </w:rPr>
        <w:t>одного</w:t>
      </w:r>
      <w:r w:rsidRPr="00D51953">
        <w:rPr>
          <w:sz w:val="22"/>
          <w:szCs w:val="22"/>
        </w:rPr>
        <w:t>) календарного</w:t>
      </w:r>
      <w:r w:rsidR="001565E1" w:rsidRPr="00D51953">
        <w:rPr>
          <w:sz w:val="22"/>
          <w:szCs w:val="22"/>
        </w:rPr>
        <w:t xml:space="preserve"> дн</w:t>
      </w:r>
      <w:r w:rsidRPr="00D51953">
        <w:rPr>
          <w:sz w:val="22"/>
          <w:szCs w:val="22"/>
        </w:rPr>
        <w:t>я</w:t>
      </w:r>
      <w:r w:rsidR="001565E1" w:rsidRPr="00D51953">
        <w:rPr>
          <w:sz w:val="22"/>
          <w:szCs w:val="22"/>
        </w:rPr>
        <w:t xml:space="preserve"> </w:t>
      </w:r>
      <w:proofErr w:type="gramStart"/>
      <w:r w:rsidR="001565E1" w:rsidRPr="00D51953">
        <w:rPr>
          <w:sz w:val="22"/>
          <w:szCs w:val="22"/>
        </w:rPr>
        <w:t>с даты отгрузки</w:t>
      </w:r>
      <w:proofErr w:type="gramEnd"/>
      <w:r w:rsidR="001565E1" w:rsidRPr="00D51953">
        <w:rPr>
          <w:sz w:val="22"/>
          <w:szCs w:val="22"/>
        </w:rPr>
        <w:t xml:space="preserve"> Товара пред</w:t>
      </w:r>
      <w:r w:rsidR="009B4D32" w:rsidRPr="00D51953">
        <w:rPr>
          <w:sz w:val="22"/>
          <w:szCs w:val="22"/>
        </w:rPr>
        <w:t>о</w:t>
      </w:r>
      <w:r w:rsidR="001565E1" w:rsidRPr="00D51953">
        <w:rPr>
          <w:sz w:val="22"/>
          <w:szCs w:val="22"/>
        </w:rPr>
        <w:t>ставлять Покупателю:</w:t>
      </w:r>
    </w:p>
    <w:p w:rsidR="00A05173" w:rsidRPr="00D51953" w:rsidRDefault="00A05173" w:rsidP="00CC06EA">
      <w:pPr>
        <w:pStyle w:val="a6"/>
        <w:shd w:val="clear" w:color="auto" w:fill="auto"/>
        <w:tabs>
          <w:tab w:val="left" w:pos="756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- </w:t>
      </w:r>
      <w:r w:rsidR="00084A36" w:rsidRPr="00D51953">
        <w:rPr>
          <w:sz w:val="22"/>
          <w:szCs w:val="22"/>
        </w:rPr>
        <w:t xml:space="preserve">оригинал </w:t>
      </w:r>
      <w:r w:rsidRPr="00D51953">
        <w:rPr>
          <w:sz w:val="22"/>
          <w:szCs w:val="22"/>
        </w:rPr>
        <w:t>товарн</w:t>
      </w:r>
      <w:r w:rsidR="00084A36" w:rsidRPr="00D51953">
        <w:rPr>
          <w:sz w:val="22"/>
          <w:szCs w:val="22"/>
        </w:rPr>
        <w:t xml:space="preserve">ой </w:t>
      </w:r>
      <w:r w:rsidRPr="00D51953">
        <w:rPr>
          <w:sz w:val="22"/>
          <w:szCs w:val="22"/>
        </w:rPr>
        <w:t>накладн</w:t>
      </w:r>
      <w:r w:rsidR="00084A36" w:rsidRPr="00D51953">
        <w:rPr>
          <w:sz w:val="22"/>
          <w:szCs w:val="22"/>
        </w:rPr>
        <w:t>ой</w:t>
      </w:r>
      <w:r w:rsidRPr="00D51953">
        <w:rPr>
          <w:sz w:val="22"/>
          <w:szCs w:val="22"/>
        </w:rPr>
        <w:t xml:space="preserve"> (форма № ТОРГ-12);</w:t>
      </w:r>
    </w:p>
    <w:p w:rsidR="00A05173" w:rsidRPr="00D51953" w:rsidRDefault="00A05173" w:rsidP="00CC06EA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- копию сертификата соответствия/технического паспорта;</w:t>
      </w:r>
    </w:p>
    <w:p w:rsidR="00A05173" w:rsidRPr="00D51953" w:rsidRDefault="00A05173" w:rsidP="00CC06EA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- </w:t>
      </w:r>
      <w:r w:rsidR="00084A36" w:rsidRPr="00D51953">
        <w:rPr>
          <w:sz w:val="22"/>
          <w:szCs w:val="22"/>
        </w:rPr>
        <w:t xml:space="preserve">оригинал </w:t>
      </w:r>
      <w:r w:rsidRPr="00D51953">
        <w:rPr>
          <w:sz w:val="22"/>
          <w:szCs w:val="22"/>
        </w:rPr>
        <w:t>счета-фактуры;</w:t>
      </w:r>
    </w:p>
    <w:p w:rsidR="00A05173" w:rsidRPr="00D51953" w:rsidRDefault="00A05173" w:rsidP="00CC06EA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- копию</w:t>
      </w:r>
      <w:r w:rsidR="00084A36" w:rsidRPr="00D51953">
        <w:rPr>
          <w:sz w:val="22"/>
          <w:szCs w:val="22"/>
        </w:rPr>
        <w:t xml:space="preserve"> или оригинал </w:t>
      </w:r>
      <w:r w:rsidRPr="00D51953">
        <w:rPr>
          <w:sz w:val="22"/>
          <w:szCs w:val="22"/>
        </w:rPr>
        <w:t xml:space="preserve"> упаковочного листа (один упаковочный лист на одно место груза).</w:t>
      </w:r>
    </w:p>
    <w:p w:rsidR="00A05173" w:rsidRPr="00D51953" w:rsidRDefault="00DC2C2A" w:rsidP="00CC06EA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7.4.2. </w:t>
      </w:r>
      <w:r w:rsidR="00A05173" w:rsidRPr="00D51953">
        <w:rPr>
          <w:sz w:val="22"/>
          <w:szCs w:val="22"/>
        </w:rPr>
        <w:t>по</w:t>
      </w:r>
      <w:r w:rsidR="0060099D" w:rsidRPr="00D51953">
        <w:rPr>
          <w:sz w:val="22"/>
          <w:szCs w:val="22"/>
        </w:rPr>
        <w:t xml:space="preserve"> Заявке на </w:t>
      </w:r>
      <w:proofErr w:type="spellStart"/>
      <w:r w:rsidR="0060099D" w:rsidRPr="00D51953">
        <w:rPr>
          <w:sz w:val="22"/>
          <w:szCs w:val="22"/>
        </w:rPr>
        <w:t>физлицо</w:t>
      </w:r>
      <w:proofErr w:type="spellEnd"/>
      <w:r w:rsidR="0060099D" w:rsidRPr="00D51953">
        <w:rPr>
          <w:sz w:val="22"/>
          <w:szCs w:val="22"/>
        </w:rPr>
        <w:t xml:space="preserve"> с периодичностью один раз в семь </w:t>
      </w:r>
      <w:r w:rsidR="00032439" w:rsidRPr="00D51953">
        <w:rPr>
          <w:sz w:val="22"/>
          <w:szCs w:val="22"/>
        </w:rPr>
        <w:t xml:space="preserve">календарных </w:t>
      </w:r>
      <w:r w:rsidR="0060099D" w:rsidRPr="00D51953">
        <w:rPr>
          <w:sz w:val="22"/>
          <w:szCs w:val="22"/>
        </w:rPr>
        <w:t xml:space="preserve">дней, не позднее последнего календарного дня месяца </w:t>
      </w:r>
      <w:proofErr w:type="gramStart"/>
      <w:r w:rsidR="0060099D" w:rsidRPr="00D51953">
        <w:rPr>
          <w:sz w:val="22"/>
          <w:szCs w:val="22"/>
        </w:rPr>
        <w:t>с даты</w:t>
      </w:r>
      <w:proofErr w:type="gramEnd"/>
      <w:r w:rsidR="0060099D" w:rsidRPr="00D51953">
        <w:rPr>
          <w:sz w:val="22"/>
          <w:szCs w:val="22"/>
        </w:rPr>
        <w:t xml:space="preserve">  первой передачи товара</w:t>
      </w:r>
      <w:r w:rsidR="004A64D3" w:rsidRPr="00D51953">
        <w:rPr>
          <w:sz w:val="22"/>
          <w:szCs w:val="22"/>
        </w:rPr>
        <w:t xml:space="preserve"> </w:t>
      </w:r>
      <w:r w:rsidR="00032439" w:rsidRPr="00D51953">
        <w:rPr>
          <w:sz w:val="22"/>
          <w:szCs w:val="22"/>
        </w:rPr>
        <w:t xml:space="preserve">в </w:t>
      </w:r>
      <w:r w:rsidR="00B90AF9" w:rsidRPr="00D51953">
        <w:rPr>
          <w:sz w:val="22"/>
          <w:szCs w:val="22"/>
        </w:rPr>
        <w:t xml:space="preserve">календарном </w:t>
      </w:r>
      <w:r w:rsidR="00032439" w:rsidRPr="00D51953">
        <w:rPr>
          <w:sz w:val="22"/>
          <w:szCs w:val="22"/>
        </w:rPr>
        <w:t xml:space="preserve">месяце </w:t>
      </w:r>
      <w:r w:rsidR="00A05173" w:rsidRPr="00D51953">
        <w:rPr>
          <w:sz w:val="22"/>
          <w:szCs w:val="22"/>
        </w:rPr>
        <w:t>обязуется предоставлять:</w:t>
      </w:r>
    </w:p>
    <w:p w:rsidR="00A05173" w:rsidRPr="00D51953" w:rsidRDefault="00084A36" w:rsidP="00CC06EA">
      <w:pPr>
        <w:pStyle w:val="a6"/>
        <w:shd w:val="clear" w:color="auto" w:fill="auto"/>
        <w:tabs>
          <w:tab w:val="left" w:pos="756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- оригинал </w:t>
      </w:r>
      <w:r w:rsidR="00A05173" w:rsidRPr="00D51953">
        <w:rPr>
          <w:sz w:val="22"/>
          <w:szCs w:val="22"/>
        </w:rPr>
        <w:t>товарной накладной (форма № ТОРГ-12);</w:t>
      </w:r>
    </w:p>
    <w:p w:rsidR="00A05173" w:rsidRPr="00D51953" w:rsidRDefault="00A05173" w:rsidP="00CC06EA">
      <w:pPr>
        <w:pStyle w:val="a6"/>
        <w:numPr>
          <w:ilvl w:val="0"/>
          <w:numId w:val="11"/>
        </w:numPr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копию сертификата соответствия/технического паспорта;</w:t>
      </w:r>
    </w:p>
    <w:p w:rsidR="00A05173" w:rsidRPr="00D51953" w:rsidRDefault="00084A36" w:rsidP="00CC06EA">
      <w:pPr>
        <w:pStyle w:val="a6"/>
        <w:numPr>
          <w:ilvl w:val="0"/>
          <w:numId w:val="11"/>
        </w:numPr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оригинал</w:t>
      </w:r>
      <w:r w:rsidR="00A05173" w:rsidRPr="00D51953">
        <w:rPr>
          <w:sz w:val="22"/>
          <w:szCs w:val="22"/>
        </w:rPr>
        <w:t xml:space="preserve"> счета-фактуры;</w:t>
      </w:r>
    </w:p>
    <w:p w:rsidR="00A05173" w:rsidRPr="00D51953" w:rsidRDefault="00084A36" w:rsidP="00CC06EA">
      <w:pPr>
        <w:pStyle w:val="a6"/>
        <w:numPr>
          <w:ilvl w:val="0"/>
          <w:numId w:val="11"/>
        </w:numPr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оригинал</w:t>
      </w:r>
      <w:r w:rsidR="00A05173" w:rsidRPr="00D51953">
        <w:rPr>
          <w:sz w:val="22"/>
          <w:szCs w:val="22"/>
        </w:rPr>
        <w:t xml:space="preserve"> расходного ордера на </w:t>
      </w:r>
      <w:r w:rsidR="00B90AF9" w:rsidRPr="00D51953">
        <w:rPr>
          <w:sz w:val="22"/>
          <w:szCs w:val="22"/>
        </w:rPr>
        <w:t xml:space="preserve">полученные </w:t>
      </w:r>
      <w:r w:rsidR="00A05173" w:rsidRPr="00D51953">
        <w:rPr>
          <w:sz w:val="22"/>
          <w:szCs w:val="22"/>
        </w:rPr>
        <w:t xml:space="preserve">товары за подписью </w:t>
      </w:r>
      <w:proofErr w:type="spellStart"/>
      <w:r w:rsidR="00A05173" w:rsidRPr="00D51953">
        <w:rPr>
          <w:sz w:val="22"/>
          <w:szCs w:val="22"/>
        </w:rPr>
        <w:t>физлица</w:t>
      </w:r>
      <w:proofErr w:type="spellEnd"/>
      <w:r w:rsidR="00A05173" w:rsidRPr="00D51953">
        <w:rPr>
          <w:sz w:val="22"/>
          <w:szCs w:val="22"/>
        </w:rPr>
        <w:t xml:space="preserve"> (один расходный ордер на одно </w:t>
      </w:r>
      <w:proofErr w:type="spellStart"/>
      <w:r w:rsidR="00A05173" w:rsidRPr="00D51953">
        <w:rPr>
          <w:sz w:val="22"/>
          <w:szCs w:val="22"/>
        </w:rPr>
        <w:t>физлицо</w:t>
      </w:r>
      <w:proofErr w:type="spellEnd"/>
      <w:r w:rsidR="00A05173" w:rsidRPr="00D51953">
        <w:rPr>
          <w:sz w:val="22"/>
          <w:szCs w:val="22"/>
        </w:rPr>
        <w:t>).</w:t>
      </w:r>
    </w:p>
    <w:p w:rsidR="00F85189" w:rsidRPr="00E35F3C" w:rsidRDefault="003F1A6F" w:rsidP="00F85189">
      <w:pPr>
        <w:pStyle w:val="a6"/>
        <w:numPr>
          <w:ilvl w:val="0"/>
          <w:numId w:val="10"/>
        </w:numPr>
        <w:shd w:val="clear" w:color="auto" w:fill="auto"/>
        <w:tabs>
          <w:tab w:val="left" w:pos="842"/>
        </w:tabs>
        <w:spacing w:before="0" w:after="512" w:line="250" w:lineRule="exact"/>
        <w:contextualSpacing/>
        <w:jc w:val="both"/>
        <w:rPr>
          <w:bCs/>
          <w:color w:val="000000" w:themeColor="text1"/>
          <w:sz w:val="22"/>
          <w:szCs w:val="22"/>
        </w:rPr>
      </w:pPr>
      <w:r w:rsidRPr="00E35F3C">
        <w:rPr>
          <w:color w:val="000000" w:themeColor="text1"/>
          <w:sz w:val="22"/>
          <w:szCs w:val="22"/>
        </w:rPr>
        <w:t>По</w:t>
      </w:r>
      <w:r w:rsidR="000F5FC6" w:rsidRPr="00E35F3C">
        <w:rPr>
          <w:color w:val="000000" w:themeColor="text1"/>
          <w:sz w:val="22"/>
          <w:szCs w:val="22"/>
        </w:rPr>
        <w:t>купатель оплачивает</w:t>
      </w:r>
      <w:r w:rsidR="00AD4A86" w:rsidRPr="00E35F3C">
        <w:rPr>
          <w:color w:val="000000" w:themeColor="text1"/>
          <w:sz w:val="22"/>
          <w:szCs w:val="22"/>
        </w:rPr>
        <w:t xml:space="preserve"> фактически</w:t>
      </w:r>
      <w:r w:rsidR="000F5FC6" w:rsidRPr="00E35F3C">
        <w:rPr>
          <w:color w:val="000000" w:themeColor="text1"/>
          <w:sz w:val="22"/>
          <w:szCs w:val="22"/>
        </w:rPr>
        <w:t xml:space="preserve"> полученный </w:t>
      </w:r>
      <w:r w:rsidR="00FD45A5" w:rsidRPr="00E35F3C">
        <w:rPr>
          <w:color w:val="000000" w:themeColor="text1"/>
          <w:sz w:val="22"/>
          <w:szCs w:val="22"/>
        </w:rPr>
        <w:t xml:space="preserve">по Заявкам </w:t>
      </w:r>
      <w:r w:rsidR="000F5FC6" w:rsidRPr="00E35F3C">
        <w:rPr>
          <w:color w:val="000000" w:themeColor="text1"/>
          <w:sz w:val="22"/>
          <w:szCs w:val="22"/>
        </w:rPr>
        <w:t>Т</w:t>
      </w:r>
      <w:r w:rsidR="005B42BB" w:rsidRPr="00E35F3C">
        <w:rPr>
          <w:color w:val="000000" w:themeColor="text1"/>
          <w:sz w:val="22"/>
          <w:szCs w:val="22"/>
        </w:rPr>
        <w:t>овар на</w:t>
      </w:r>
      <w:r w:rsidRPr="00E35F3C">
        <w:rPr>
          <w:color w:val="000000" w:themeColor="text1"/>
          <w:sz w:val="22"/>
          <w:szCs w:val="22"/>
        </w:rPr>
        <w:t xml:space="preserve"> </w:t>
      </w:r>
      <w:r w:rsidR="00F95CD7" w:rsidRPr="00E35F3C">
        <w:rPr>
          <w:color w:val="000000" w:themeColor="text1"/>
          <w:sz w:val="22"/>
          <w:szCs w:val="22"/>
        </w:rPr>
        <w:t>6</w:t>
      </w:r>
      <w:r w:rsidRPr="00E35F3C">
        <w:rPr>
          <w:color w:val="000000" w:themeColor="text1"/>
          <w:sz w:val="22"/>
          <w:szCs w:val="22"/>
        </w:rPr>
        <w:t>0 (</w:t>
      </w:r>
      <w:r w:rsidR="005B42BB" w:rsidRPr="00E35F3C">
        <w:rPr>
          <w:color w:val="000000" w:themeColor="text1"/>
          <w:sz w:val="22"/>
          <w:szCs w:val="22"/>
        </w:rPr>
        <w:t>шестидесятый) рабочий</w:t>
      </w:r>
      <w:r w:rsidR="00436900" w:rsidRPr="00E35F3C">
        <w:rPr>
          <w:color w:val="000000" w:themeColor="text1"/>
          <w:sz w:val="22"/>
          <w:szCs w:val="22"/>
        </w:rPr>
        <w:t xml:space="preserve"> день</w:t>
      </w:r>
      <w:r w:rsidRPr="00E35F3C">
        <w:rPr>
          <w:color w:val="000000" w:themeColor="text1"/>
          <w:sz w:val="22"/>
          <w:szCs w:val="22"/>
        </w:rPr>
        <w:t xml:space="preserve"> с момента  </w:t>
      </w:r>
      <w:r w:rsidR="00F95CD7" w:rsidRPr="00E35F3C">
        <w:rPr>
          <w:color w:val="000000" w:themeColor="text1"/>
          <w:sz w:val="22"/>
          <w:szCs w:val="22"/>
        </w:rPr>
        <w:t xml:space="preserve">получения от </w:t>
      </w:r>
      <w:r w:rsidRPr="00E35F3C">
        <w:rPr>
          <w:color w:val="000000" w:themeColor="text1"/>
          <w:sz w:val="22"/>
          <w:szCs w:val="22"/>
        </w:rPr>
        <w:t>Поставщик</w:t>
      </w:r>
      <w:r w:rsidR="00F95CD7" w:rsidRPr="00E35F3C">
        <w:rPr>
          <w:color w:val="000000" w:themeColor="text1"/>
          <w:sz w:val="22"/>
          <w:szCs w:val="22"/>
        </w:rPr>
        <w:t>а</w:t>
      </w:r>
      <w:r w:rsidR="00C41377" w:rsidRPr="00E35F3C">
        <w:rPr>
          <w:color w:val="000000" w:themeColor="text1"/>
          <w:sz w:val="22"/>
          <w:szCs w:val="22"/>
        </w:rPr>
        <w:t xml:space="preserve"> </w:t>
      </w:r>
      <w:r w:rsidR="00F95CD7" w:rsidRPr="00E35F3C">
        <w:rPr>
          <w:color w:val="000000" w:themeColor="text1"/>
          <w:sz w:val="22"/>
          <w:szCs w:val="22"/>
        </w:rPr>
        <w:t>оригиналов надлежащим образом оформленных первичных документов</w:t>
      </w:r>
      <w:r w:rsidR="00F95CD7" w:rsidRPr="00E35F3C">
        <w:rPr>
          <w:bCs/>
          <w:color w:val="000000" w:themeColor="text1"/>
          <w:sz w:val="22"/>
          <w:szCs w:val="22"/>
        </w:rPr>
        <w:t>.</w:t>
      </w:r>
    </w:p>
    <w:p w:rsidR="00F85189" w:rsidRPr="00E35F3C" w:rsidRDefault="00F85189" w:rsidP="00F85189">
      <w:pPr>
        <w:pStyle w:val="a6"/>
        <w:numPr>
          <w:ilvl w:val="0"/>
          <w:numId w:val="10"/>
        </w:numPr>
        <w:shd w:val="clear" w:color="auto" w:fill="auto"/>
        <w:tabs>
          <w:tab w:val="left" w:pos="842"/>
        </w:tabs>
        <w:spacing w:before="0" w:after="512" w:line="250" w:lineRule="exact"/>
        <w:contextualSpacing/>
        <w:jc w:val="both"/>
        <w:rPr>
          <w:bCs/>
          <w:color w:val="000000" w:themeColor="text1"/>
          <w:sz w:val="22"/>
          <w:szCs w:val="22"/>
        </w:rPr>
      </w:pPr>
      <w:r w:rsidRPr="00E35F3C">
        <w:rPr>
          <w:sz w:val="22"/>
          <w:szCs w:val="22"/>
        </w:rPr>
        <w:lastRenderedPageBreak/>
        <w:t>В случае письменного обращения Поставщика по форме Приложения №</w:t>
      </w:r>
      <w:r w:rsidR="00281F48">
        <w:rPr>
          <w:sz w:val="22"/>
          <w:szCs w:val="22"/>
        </w:rPr>
        <w:t xml:space="preserve"> 3</w:t>
      </w:r>
      <w:r w:rsidRPr="00E35F3C">
        <w:rPr>
          <w:sz w:val="22"/>
          <w:szCs w:val="22"/>
        </w:rPr>
        <w:t xml:space="preserve">  к настоящему Договору (далее - обращение Поставщика) оплата   оказанных услуг мо</w:t>
      </w:r>
      <w:r w:rsidR="00E35F3C" w:rsidRPr="00E35F3C">
        <w:rPr>
          <w:sz w:val="22"/>
          <w:szCs w:val="22"/>
        </w:rPr>
        <w:t xml:space="preserve">жет быть произведена Покупателем </w:t>
      </w:r>
      <w:r w:rsidRPr="00E35F3C">
        <w:rPr>
          <w:sz w:val="22"/>
          <w:szCs w:val="22"/>
        </w:rPr>
        <w:t>ранее срока, установленного в п. 7.5 настоящего Договора, на условиях встречной выплаты Поставщиком Покупателю денежного вознаграждения, определяемого Поставщиком.</w:t>
      </w:r>
    </w:p>
    <w:p w:rsidR="00F85189" w:rsidRPr="00E35F3C" w:rsidRDefault="00F85189" w:rsidP="00F85189">
      <w:pPr>
        <w:pStyle w:val="a6"/>
        <w:numPr>
          <w:ilvl w:val="0"/>
          <w:numId w:val="10"/>
        </w:numPr>
        <w:shd w:val="clear" w:color="auto" w:fill="auto"/>
        <w:tabs>
          <w:tab w:val="left" w:pos="842"/>
        </w:tabs>
        <w:spacing w:before="0" w:after="512" w:line="250" w:lineRule="exact"/>
        <w:contextualSpacing/>
        <w:jc w:val="both"/>
        <w:rPr>
          <w:bCs/>
          <w:color w:val="000000" w:themeColor="text1"/>
          <w:sz w:val="22"/>
          <w:szCs w:val="22"/>
        </w:rPr>
      </w:pPr>
      <w:r w:rsidRPr="00E35F3C">
        <w:rPr>
          <w:sz w:val="22"/>
          <w:szCs w:val="22"/>
        </w:rPr>
        <w:t>Указанное в п.7.</w:t>
      </w:r>
      <w:r w:rsidR="00E35F3C" w:rsidRPr="00E35F3C">
        <w:rPr>
          <w:sz w:val="22"/>
          <w:szCs w:val="22"/>
        </w:rPr>
        <w:t>6.</w:t>
      </w:r>
      <w:r w:rsidRPr="00E35F3C">
        <w:rPr>
          <w:sz w:val="22"/>
          <w:szCs w:val="22"/>
        </w:rPr>
        <w:t xml:space="preserve"> настоящего Договора обращение Поставщика должно быть получено Покупателем не менее чем за 10 рабочих дней до наступления предлагаемого Поставщиком дня оплаты поставленных Товаров.</w:t>
      </w:r>
    </w:p>
    <w:p w:rsidR="00F85189" w:rsidRPr="00F85189" w:rsidRDefault="00F85189" w:rsidP="00F85189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F85189">
        <w:rPr>
          <w:sz w:val="22"/>
          <w:szCs w:val="22"/>
        </w:rPr>
        <w:t>По результатам ра</w:t>
      </w:r>
      <w:r w:rsidR="00E35F3C">
        <w:rPr>
          <w:sz w:val="22"/>
          <w:szCs w:val="22"/>
        </w:rPr>
        <w:t xml:space="preserve">ссмотрения обращения Поставщика Покупатель </w:t>
      </w:r>
      <w:r w:rsidRPr="00F85189">
        <w:rPr>
          <w:sz w:val="22"/>
          <w:szCs w:val="22"/>
        </w:rPr>
        <w:t>вправе:</w:t>
      </w:r>
    </w:p>
    <w:p w:rsidR="00F85189" w:rsidRPr="00281F48" w:rsidRDefault="00F85189" w:rsidP="00F85189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color w:val="000000" w:themeColor="text1"/>
          <w:sz w:val="22"/>
          <w:szCs w:val="22"/>
        </w:rPr>
      </w:pPr>
      <w:r w:rsidRPr="00F85189">
        <w:rPr>
          <w:sz w:val="22"/>
          <w:szCs w:val="22"/>
        </w:rPr>
        <w:t>•             п</w:t>
      </w:r>
      <w:r w:rsidR="00E35F3C">
        <w:rPr>
          <w:sz w:val="22"/>
          <w:szCs w:val="22"/>
        </w:rPr>
        <w:t>роизвести оплату поставленных Товаров в предложенный Поставщиком д</w:t>
      </w:r>
      <w:r w:rsidRPr="00F85189">
        <w:rPr>
          <w:sz w:val="22"/>
          <w:szCs w:val="22"/>
        </w:rPr>
        <w:t>ень за вычетом вознаграждения, причитающегося</w:t>
      </w:r>
      <w:r w:rsidR="00E35F3C">
        <w:rPr>
          <w:sz w:val="22"/>
          <w:szCs w:val="22"/>
        </w:rPr>
        <w:t xml:space="preserve"> Покупателю</w:t>
      </w:r>
      <w:r w:rsidRPr="00F85189">
        <w:rPr>
          <w:sz w:val="22"/>
          <w:szCs w:val="22"/>
        </w:rPr>
        <w:t xml:space="preserve">, в порядке ст. 410 Гражданского кодекса РФ. В данном случае </w:t>
      </w:r>
      <w:r w:rsidR="00E35F3C">
        <w:rPr>
          <w:sz w:val="22"/>
          <w:szCs w:val="22"/>
        </w:rPr>
        <w:t>Покупатель направляет Поставщику</w:t>
      </w:r>
      <w:r w:rsidRPr="00F85189">
        <w:rPr>
          <w:sz w:val="22"/>
          <w:szCs w:val="22"/>
        </w:rPr>
        <w:t xml:space="preserve"> Согласие по форме Приложения № </w:t>
      </w:r>
      <w:r w:rsidR="00281F48" w:rsidRPr="00281F48">
        <w:rPr>
          <w:color w:val="000000" w:themeColor="text1"/>
          <w:sz w:val="22"/>
          <w:szCs w:val="22"/>
        </w:rPr>
        <w:t>4</w:t>
      </w:r>
      <w:r w:rsidRPr="00281F48">
        <w:rPr>
          <w:color w:val="000000" w:themeColor="text1"/>
          <w:sz w:val="22"/>
          <w:szCs w:val="22"/>
        </w:rPr>
        <w:t>.</w:t>
      </w:r>
    </w:p>
    <w:p w:rsidR="00E35F3C" w:rsidRDefault="00F85189" w:rsidP="00E35F3C">
      <w:pPr>
        <w:pStyle w:val="a6"/>
        <w:shd w:val="clear" w:color="auto" w:fill="auto"/>
        <w:tabs>
          <w:tab w:val="left" w:pos="774"/>
        </w:tabs>
        <w:spacing w:before="0" w:after="0" w:line="250" w:lineRule="exact"/>
        <w:jc w:val="both"/>
        <w:rPr>
          <w:sz w:val="22"/>
          <w:szCs w:val="22"/>
        </w:rPr>
      </w:pPr>
      <w:r w:rsidRPr="00F85189">
        <w:rPr>
          <w:sz w:val="22"/>
          <w:szCs w:val="22"/>
        </w:rPr>
        <w:t xml:space="preserve">•             отказать </w:t>
      </w:r>
      <w:r w:rsidR="00E35F3C">
        <w:rPr>
          <w:sz w:val="22"/>
          <w:szCs w:val="22"/>
        </w:rPr>
        <w:t xml:space="preserve">Поставщику </w:t>
      </w:r>
      <w:r w:rsidRPr="00F85189">
        <w:rPr>
          <w:sz w:val="22"/>
          <w:szCs w:val="22"/>
        </w:rPr>
        <w:t xml:space="preserve">в   осуществлении досрочной оплаты </w:t>
      </w:r>
      <w:r w:rsidR="00E35F3C">
        <w:rPr>
          <w:sz w:val="22"/>
          <w:szCs w:val="22"/>
        </w:rPr>
        <w:t xml:space="preserve">поставленных Товаров </w:t>
      </w:r>
      <w:r w:rsidRPr="00F85189">
        <w:rPr>
          <w:sz w:val="22"/>
          <w:szCs w:val="22"/>
        </w:rPr>
        <w:t>на основании локальных нормати</w:t>
      </w:r>
      <w:r w:rsidR="00E35F3C">
        <w:rPr>
          <w:sz w:val="22"/>
          <w:szCs w:val="22"/>
        </w:rPr>
        <w:t>вных актов Покупателя</w:t>
      </w:r>
      <w:r w:rsidRPr="00F85189">
        <w:rPr>
          <w:sz w:val="22"/>
          <w:szCs w:val="22"/>
        </w:rPr>
        <w:t>.</w:t>
      </w:r>
    </w:p>
    <w:p w:rsidR="00F85189" w:rsidRPr="00E35F3C" w:rsidRDefault="00F85189" w:rsidP="00E35F3C">
      <w:pPr>
        <w:pStyle w:val="a6"/>
        <w:numPr>
          <w:ilvl w:val="0"/>
          <w:numId w:val="10"/>
        </w:numPr>
        <w:shd w:val="clear" w:color="auto" w:fill="auto"/>
        <w:tabs>
          <w:tab w:val="left" w:pos="842"/>
        </w:tabs>
        <w:spacing w:before="0" w:after="512" w:line="250" w:lineRule="exact"/>
        <w:contextualSpacing/>
        <w:jc w:val="both"/>
        <w:rPr>
          <w:sz w:val="22"/>
          <w:szCs w:val="22"/>
        </w:rPr>
      </w:pPr>
      <w:r w:rsidRPr="00F85189">
        <w:rPr>
          <w:sz w:val="22"/>
          <w:szCs w:val="22"/>
        </w:rPr>
        <w:t>В случа</w:t>
      </w:r>
      <w:r w:rsidR="00E35F3C">
        <w:rPr>
          <w:sz w:val="22"/>
          <w:szCs w:val="22"/>
        </w:rPr>
        <w:t>е если предлагаемый Поставщиком</w:t>
      </w:r>
      <w:r w:rsidRPr="00F85189">
        <w:rPr>
          <w:sz w:val="22"/>
          <w:szCs w:val="22"/>
        </w:rPr>
        <w:t xml:space="preserve"> день досрочной оплаты </w:t>
      </w:r>
      <w:r w:rsidR="00E35F3C">
        <w:rPr>
          <w:sz w:val="22"/>
          <w:szCs w:val="22"/>
        </w:rPr>
        <w:t xml:space="preserve">поставленных Товаров </w:t>
      </w:r>
      <w:r w:rsidRPr="00F85189">
        <w:rPr>
          <w:sz w:val="22"/>
          <w:szCs w:val="22"/>
        </w:rPr>
        <w:t>является выходным или праздничн</w:t>
      </w:r>
      <w:r w:rsidR="00E35F3C">
        <w:rPr>
          <w:sz w:val="22"/>
          <w:szCs w:val="22"/>
        </w:rPr>
        <w:t xml:space="preserve">ым днем, оплата поставленных Товаров </w:t>
      </w:r>
      <w:r w:rsidRPr="00F85189">
        <w:rPr>
          <w:sz w:val="22"/>
          <w:szCs w:val="22"/>
        </w:rPr>
        <w:t xml:space="preserve">производится </w:t>
      </w:r>
      <w:r w:rsidR="00E35F3C">
        <w:rPr>
          <w:sz w:val="22"/>
          <w:szCs w:val="22"/>
        </w:rPr>
        <w:t xml:space="preserve">Покупателем </w:t>
      </w:r>
      <w:r w:rsidRPr="00F85189">
        <w:rPr>
          <w:sz w:val="22"/>
          <w:szCs w:val="22"/>
        </w:rPr>
        <w:t>в первый рабочий день после предлагаемого дня оплаты. При этом расчет денежного вознаг</w:t>
      </w:r>
      <w:r w:rsidR="00E35F3C">
        <w:rPr>
          <w:sz w:val="22"/>
          <w:szCs w:val="22"/>
        </w:rPr>
        <w:t>раждения в соответствии с п. 7.6</w:t>
      </w:r>
      <w:r w:rsidRPr="00F85189">
        <w:rPr>
          <w:sz w:val="22"/>
          <w:szCs w:val="22"/>
        </w:rPr>
        <w:t>. настоящего Договора осуществляется с применением дня оплаты, ук</w:t>
      </w:r>
      <w:r w:rsidR="00E35F3C">
        <w:rPr>
          <w:sz w:val="22"/>
          <w:szCs w:val="22"/>
        </w:rPr>
        <w:t>азанного в обращении Поставщика</w:t>
      </w:r>
      <w:r w:rsidRPr="00F85189">
        <w:rPr>
          <w:sz w:val="22"/>
          <w:szCs w:val="22"/>
        </w:rPr>
        <w:t>. Выплата денежного вознагр</w:t>
      </w:r>
      <w:r w:rsidR="00E35F3C">
        <w:rPr>
          <w:sz w:val="22"/>
          <w:szCs w:val="22"/>
        </w:rPr>
        <w:t>аждения, предусмотренного п. 7.6</w:t>
      </w:r>
      <w:r w:rsidRPr="00F85189">
        <w:rPr>
          <w:sz w:val="22"/>
          <w:szCs w:val="22"/>
        </w:rPr>
        <w:t>. настоящего Договора, не изменяет стоимость</w:t>
      </w:r>
      <w:r w:rsidR="00E35F3C">
        <w:rPr>
          <w:sz w:val="22"/>
          <w:szCs w:val="22"/>
        </w:rPr>
        <w:t xml:space="preserve"> поставленных Товаров</w:t>
      </w:r>
      <w:r w:rsidRPr="00F85189">
        <w:rPr>
          <w:sz w:val="22"/>
          <w:szCs w:val="22"/>
        </w:rPr>
        <w:t>.</w:t>
      </w:r>
    </w:p>
    <w:p w:rsidR="001565E1" w:rsidRPr="00D51953" w:rsidRDefault="001565E1" w:rsidP="00FD172C">
      <w:pPr>
        <w:pStyle w:val="a6"/>
        <w:numPr>
          <w:ilvl w:val="0"/>
          <w:numId w:val="10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Обязательства Покупателя по оплате Товара, а также иных причитающихся Поставщику сумм считаются исполненными с момента списания денежных сре</w:t>
      </w:r>
      <w:proofErr w:type="gramStart"/>
      <w:r w:rsidRPr="00D51953">
        <w:rPr>
          <w:sz w:val="22"/>
          <w:szCs w:val="22"/>
        </w:rPr>
        <w:t>дств с р</w:t>
      </w:r>
      <w:proofErr w:type="gramEnd"/>
      <w:r w:rsidRPr="00D51953">
        <w:rPr>
          <w:sz w:val="22"/>
          <w:szCs w:val="22"/>
        </w:rPr>
        <w:t>асчетного счета Покупателя.</w:t>
      </w:r>
    </w:p>
    <w:p w:rsidR="001565E1" w:rsidRPr="00D51953" w:rsidRDefault="001565E1" w:rsidP="00FD172C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Датой оплаты Товара считается дата списания денежных сре</w:t>
      </w:r>
      <w:proofErr w:type="gramStart"/>
      <w:r w:rsidRPr="00D51953">
        <w:rPr>
          <w:sz w:val="22"/>
          <w:szCs w:val="22"/>
        </w:rPr>
        <w:t>дств с р</w:t>
      </w:r>
      <w:proofErr w:type="gramEnd"/>
      <w:r w:rsidRPr="00D51953">
        <w:rPr>
          <w:sz w:val="22"/>
          <w:szCs w:val="22"/>
        </w:rPr>
        <w:t>асчетного счета Покупателя.</w:t>
      </w:r>
    </w:p>
    <w:p w:rsidR="001565E1" w:rsidRPr="00D51953" w:rsidRDefault="001565E1" w:rsidP="00FD172C">
      <w:pPr>
        <w:pStyle w:val="a6"/>
        <w:numPr>
          <w:ilvl w:val="0"/>
          <w:numId w:val="10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В случае предоставления </w:t>
      </w:r>
      <w:r w:rsidR="00B41B6E" w:rsidRPr="00D51953">
        <w:rPr>
          <w:sz w:val="22"/>
          <w:szCs w:val="22"/>
        </w:rPr>
        <w:t>Поставщиком Покупателю отсрочки/</w:t>
      </w:r>
      <w:r w:rsidRPr="00D51953">
        <w:rPr>
          <w:sz w:val="22"/>
          <w:szCs w:val="22"/>
        </w:rPr>
        <w:t>рассрочки платежа за поставленный Товар проценты за пользование денежными средствами по денежным обязательствам Покупателя перед Поставщиком, предусмотренные статьями 317.1, 823 ГК РФ, Покупателем Поставщику не уплачиваются.</w:t>
      </w:r>
    </w:p>
    <w:p w:rsidR="001565E1" w:rsidRPr="00D51953" w:rsidRDefault="001565E1" w:rsidP="00FD172C">
      <w:pPr>
        <w:pStyle w:val="a6"/>
        <w:numPr>
          <w:ilvl w:val="0"/>
          <w:numId w:val="10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proofErr w:type="gramStart"/>
      <w:r w:rsidRPr="00D51953">
        <w:rPr>
          <w:sz w:val="22"/>
          <w:szCs w:val="22"/>
        </w:rPr>
        <w:t>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(Пять) рабочих дней со дня получения Поставщиком письменного уведомления Покупателя об отказе от исполнения Договора.</w:t>
      </w:r>
      <w:proofErr w:type="gramEnd"/>
      <w:r w:rsidRPr="00D51953">
        <w:rPr>
          <w:sz w:val="22"/>
          <w:szCs w:val="22"/>
        </w:rPr>
        <w:t xml:space="preserve">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Покупателя.</w:t>
      </w:r>
    </w:p>
    <w:p w:rsidR="009B4D32" w:rsidRPr="00D51953" w:rsidRDefault="001565E1" w:rsidP="00FD172C">
      <w:pPr>
        <w:pStyle w:val="a6"/>
        <w:numPr>
          <w:ilvl w:val="0"/>
          <w:numId w:val="10"/>
        </w:numPr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Счета-фактуры</w:t>
      </w:r>
      <w:r w:rsidR="009B4D32" w:rsidRPr="00D51953">
        <w:rPr>
          <w:sz w:val="22"/>
          <w:szCs w:val="22"/>
        </w:rPr>
        <w:t>, товарные накладные (форма № ТОРГ-12)</w:t>
      </w:r>
      <w:r w:rsidRPr="00D51953">
        <w:rPr>
          <w:sz w:val="22"/>
          <w:szCs w:val="22"/>
        </w:rPr>
        <w:t xml:space="preserve"> на Товар </w:t>
      </w:r>
      <w:r w:rsidR="009B4D32" w:rsidRPr="00D51953">
        <w:rPr>
          <w:sz w:val="22"/>
          <w:szCs w:val="22"/>
        </w:rPr>
        <w:t>по Заявке на груз выставляются в течение 1 (одного) календарного дня</w:t>
      </w:r>
      <w:r w:rsidRPr="00D51953">
        <w:rPr>
          <w:sz w:val="22"/>
          <w:szCs w:val="22"/>
        </w:rPr>
        <w:t xml:space="preserve"> со дня отгрузки Товара</w:t>
      </w:r>
      <w:r w:rsidR="009B4D32" w:rsidRPr="00D51953">
        <w:rPr>
          <w:sz w:val="22"/>
          <w:szCs w:val="22"/>
        </w:rPr>
        <w:t>.</w:t>
      </w:r>
    </w:p>
    <w:p w:rsidR="000E59E9" w:rsidRPr="00D51953" w:rsidRDefault="009B4D32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Счета-фактуры, товарные накладные (форма № ТОРГ-12) на Товар по Заявке на </w:t>
      </w:r>
      <w:proofErr w:type="spellStart"/>
      <w:r w:rsidRPr="00D51953">
        <w:rPr>
          <w:sz w:val="22"/>
          <w:szCs w:val="22"/>
        </w:rPr>
        <w:t>физлицо</w:t>
      </w:r>
      <w:proofErr w:type="spellEnd"/>
      <w:r w:rsidRPr="00D51953">
        <w:rPr>
          <w:sz w:val="22"/>
          <w:szCs w:val="22"/>
        </w:rPr>
        <w:t xml:space="preserve"> выставляются с периодичностью один раз в семь </w:t>
      </w:r>
      <w:r w:rsidR="00032439" w:rsidRPr="00D51953">
        <w:rPr>
          <w:sz w:val="22"/>
          <w:szCs w:val="22"/>
        </w:rPr>
        <w:t xml:space="preserve">календарных </w:t>
      </w:r>
      <w:r w:rsidRPr="00D51953">
        <w:rPr>
          <w:sz w:val="22"/>
          <w:szCs w:val="22"/>
        </w:rPr>
        <w:t xml:space="preserve">дней, не позднее последнего календарного дня месяца </w:t>
      </w:r>
      <w:proofErr w:type="gramStart"/>
      <w:r w:rsidRPr="00D51953">
        <w:rPr>
          <w:sz w:val="22"/>
          <w:szCs w:val="22"/>
        </w:rPr>
        <w:t>с даты</w:t>
      </w:r>
      <w:proofErr w:type="gramEnd"/>
      <w:r w:rsidRPr="00D51953">
        <w:rPr>
          <w:sz w:val="22"/>
          <w:szCs w:val="22"/>
        </w:rPr>
        <w:t xml:space="preserve">  первой передачи товара в месяце.</w:t>
      </w:r>
      <w:r w:rsidR="0097515F" w:rsidRPr="00D51953">
        <w:rPr>
          <w:sz w:val="22"/>
          <w:szCs w:val="22"/>
        </w:rPr>
        <w:t xml:space="preserve"> </w:t>
      </w:r>
      <w:r w:rsidR="000E59E9" w:rsidRPr="00D51953">
        <w:rPr>
          <w:sz w:val="22"/>
          <w:szCs w:val="22"/>
        </w:rPr>
        <w:t>Поставщик обязуется передать Покупателю оригиналы счетов-фактур с документальным подтверждением их получения Покупателем в течение 1 (одного) рабочего дня по окончанию периода семи календарных дней с момента первой передачи Товара в месяце.</w:t>
      </w:r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Поставщик обязуется </w:t>
      </w:r>
      <w:r w:rsidR="009B4D32" w:rsidRPr="00D51953">
        <w:rPr>
          <w:sz w:val="22"/>
          <w:szCs w:val="22"/>
        </w:rPr>
        <w:t xml:space="preserve">по Заявке на груз </w:t>
      </w:r>
      <w:r w:rsidRPr="00D51953">
        <w:rPr>
          <w:sz w:val="22"/>
          <w:szCs w:val="22"/>
        </w:rPr>
        <w:t>передать Покупателю оригиналы счетов-фактур с документальным подтверждением их по</w:t>
      </w:r>
      <w:r w:rsidR="009B4D32" w:rsidRPr="00D51953">
        <w:rPr>
          <w:sz w:val="22"/>
          <w:szCs w:val="22"/>
        </w:rPr>
        <w:t>лучения Покупател</w:t>
      </w:r>
      <w:r w:rsidR="00032439" w:rsidRPr="00D51953">
        <w:rPr>
          <w:sz w:val="22"/>
          <w:szCs w:val="22"/>
        </w:rPr>
        <w:t>ем в течение 1 (одного) календарного</w:t>
      </w:r>
      <w:r w:rsidR="009B4D32" w:rsidRPr="00D51953">
        <w:rPr>
          <w:sz w:val="22"/>
          <w:szCs w:val="22"/>
        </w:rPr>
        <w:t xml:space="preserve"> дня </w:t>
      </w:r>
      <w:proofErr w:type="gramStart"/>
      <w:r w:rsidR="009B4D32" w:rsidRPr="00D51953">
        <w:rPr>
          <w:sz w:val="22"/>
          <w:szCs w:val="22"/>
        </w:rPr>
        <w:t>с даты отгрузки</w:t>
      </w:r>
      <w:proofErr w:type="gramEnd"/>
      <w:r w:rsidR="009B4D32" w:rsidRPr="00D51953">
        <w:rPr>
          <w:sz w:val="22"/>
          <w:szCs w:val="22"/>
        </w:rPr>
        <w:t xml:space="preserve"> Товара</w:t>
      </w:r>
      <w:r w:rsidR="00032439" w:rsidRPr="00D51953">
        <w:rPr>
          <w:sz w:val="22"/>
          <w:szCs w:val="22"/>
        </w:rPr>
        <w:t>.</w:t>
      </w:r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В случае наличия ошибок в счете-фактуре, он подлежит возврату поставщику. При этом срок исполнения обязательства по оплате отодвигается соразмерно времени, затраченному на получение надлежаще оформленного счета-фактуры.</w:t>
      </w:r>
    </w:p>
    <w:p w:rsidR="001565E1" w:rsidRPr="00D51953" w:rsidRDefault="001565E1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Оплата осуществляется только при условии наличия у Покупателя оригинала Договора, соответствующего Приложения к Договору, надлежащим образом </w:t>
      </w:r>
      <w:proofErr w:type="gramStart"/>
      <w:r w:rsidRPr="00D51953">
        <w:rPr>
          <w:sz w:val="22"/>
          <w:szCs w:val="22"/>
        </w:rPr>
        <w:t>подписанных</w:t>
      </w:r>
      <w:proofErr w:type="gramEnd"/>
      <w:r w:rsidRPr="00D51953">
        <w:rPr>
          <w:sz w:val="22"/>
          <w:szCs w:val="22"/>
        </w:rPr>
        <w:t xml:space="preserve"> Поставщиком и предоставленных Покупателю, а также после предоставления оригинала счета-фактуры, надлежащим образом оформленного и подписанного Поставщиком.</w:t>
      </w:r>
    </w:p>
    <w:p w:rsidR="00FE40C1" w:rsidRPr="00D51953" w:rsidRDefault="00E35F3C" w:rsidP="00CC06EA">
      <w:pPr>
        <w:pStyle w:val="a6"/>
        <w:shd w:val="clear" w:color="auto" w:fill="auto"/>
        <w:spacing w:before="0" w:after="0" w:line="250" w:lineRule="exact"/>
        <w:jc w:val="both"/>
        <w:rPr>
          <w:sz w:val="22"/>
          <w:szCs w:val="22"/>
        </w:rPr>
      </w:pPr>
      <w:r>
        <w:rPr>
          <w:sz w:val="22"/>
          <w:szCs w:val="22"/>
        </w:rPr>
        <w:t>7.13</w:t>
      </w:r>
      <w:r w:rsidR="00FE40C1" w:rsidRPr="00D51953">
        <w:rPr>
          <w:sz w:val="22"/>
          <w:szCs w:val="22"/>
        </w:rPr>
        <w:t>. Поставщик вправе для документирования фактов хозяйственной деятельности применять универсальный передаточный документ.</w:t>
      </w:r>
    </w:p>
    <w:p w:rsidR="005B42BB" w:rsidRDefault="008A4D13" w:rsidP="005B42BB">
      <w:pPr>
        <w:pStyle w:val="a6"/>
        <w:shd w:val="clear" w:color="auto" w:fill="auto"/>
        <w:spacing w:before="0" w:after="212" w:line="250" w:lineRule="exact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7.1</w:t>
      </w:r>
      <w:r w:rsidR="00E35F3C">
        <w:rPr>
          <w:sz w:val="22"/>
          <w:szCs w:val="22"/>
        </w:rPr>
        <w:t>4</w:t>
      </w:r>
      <w:r w:rsidR="001565E1" w:rsidRPr="00D51953">
        <w:rPr>
          <w:sz w:val="22"/>
          <w:szCs w:val="22"/>
        </w:rPr>
        <w:t>. В рамках исполнения Договора Стороны ежеквартально производят сверку поставок и расчетов. Результаты сверки оформляются актом, подписываемым Сторонами до 20 (Двадцатого) числа месяца, следующего за отчетным периодом. При этом Покупатель направляет Поставщику подписанный со своей Стороны акт сверки поставок и расчетов. Поставщик в течение 7 (Семь) календарных дней с момента получения указанного акта обязан его подписать со своей стороны и направить его в адрес Покупателя.</w:t>
      </w:r>
      <w:bookmarkStart w:id="8" w:name="bookmark9"/>
    </w:p>
    <w:p w:rsidR="005B42BB" w:rsidRDefault="00E35F3C" w:rsidP="005B42BB">
      <w:pPr>
        <w:pStyle w:val="a6"/>
        <w:shd w:val="clear" w:color="auto" w:fill="auto"/>
        <w:spacing w:before="0" w:after="212" w:line="250" w:lineRule="exact"/>
        <w:contextualSpacing/>
        <w:jc w:val="both"/>
        <w:rPr>
          <w:sz w:val="20"/>
          <w:szCs w:val="20"/>
        </w:rPr>
      </w:pPr>
      <w:r>
        <w:rPr>
          <w:sz w:val="22"/>
          <w:szCs w:val="22"/>
        </w:rPr>
        <w:t>7.15</w:t>
      </w:r>
      <w:r w:rsidR="005B42BB">
        <w:rPr>
          <w:sz w:val="22"/>
          <w:szCs w:val="22"/>
        </w:rPr>
        <w:t xml:space="preserve">. </w:t>
      </w:r>
      <w:proofErr w:type="gramStart"/>
      <w:r w:rsidR="005B42BB">
        <w:rPr>
          <w:sz w:val="20"/>
          <w:szCs w:val="20"/>
        </w:rPr>
        <w:t>Поставщик</w:t>
      </w:r>
      <w:r w:rsidR="005B42BB" w:rsidRPr="0070420E">
        <w:rPr>
          <w:sz w:val="20"/>
          <w:szCs w:val="20"/>
        </w:rPr>
        <w:t xml:space="preserve">  обязан своевременно предоставить </w:t>
      </w:r>
      <w:r w:rsidR="005B42BB">
        <w:rPr>
          <w:sz w:val="20"/>
          <w:szCs w:val="20"/>
        </w:rPr>
        <w:t xml:space="preserve">Покупателю </w:t>
      </w:r>
      <w:r w:rsidR="005B42BB" w:rsidRPr="0070420E">
        <w:rPr>
          <w:sz w:val="20"/>
          <w:szCs w:val="20"/>
        </w:rPr>
        <w:t xml:space="preserve">оригиналы всех соответствующих действующему законодательству Российской Федерации первичных документов (в том числе исполнительской документации), которыми оформляется </w:t>
      </w:r>
      <w:r w:rsidR="005B42BB">
        <w:rPr>
          <w:sz w:val="20"/>
          <w:szCs w:val="20"/>
        </w:rPr>
        <w:t xml:space="preserve">поставка Товара </w:t>
      </w:r>
      <w:r w:rsidR="005B42BB" w:rsidRPr="0070420E">
        <w:rPr>
          <w:sz w:val="20"/>
          <w:szCs w:val="20"/>
        </w:rPr>
        <w:t xml:space="preserve">по </w:t>
      </w:r>
      <w:r w:rsidR="005B42BB">
        <w:rPr>
          <w:sz w:val="20"/>
          <w:szCs w:val="20"/>
        </w:rPr>
        <w:t>Договору</w:t>
      </w:r>
      <w:r w:rsidR="005B42BB" w:rsidRPr="0070420E">
        <w:rPr>
          <w:sz w:val="20"/>
          <w:szCs w:val="20"/>
        </w:rPr>
        <w:t xml:space="preserve"> (включая, но, не ограничиваясь: счета-</w:t>
      </w:r>
      <w:r w:rsidR="005B42BB" w:rsidRPr="0070420E">
        <w:rPr>
          <w:sz w:val="20"/>
          <w:szCs w:val="20"/>
        </w:rPr>
        <w:lastRenderedPageBreak/>
        <w:t>фактуры, товарные накладные формы ТОРГ-12 либо УПД, товарно-транспортные накладные, спецификации, акты приема-передачи и т. д.) по реестру или с сопроводительным письмом с указанием даты предоставления первичных документов;</w:t>
      </w:r>
      <w:proofErr w:type="gramEnd"/>
    </w:p>
    <w:p w:rsidR="005B42BB" w:rsidRDefault="00E35F3C" w:rsidP="005B42BB">
      <w:pPr>
        <w:pStyle w:val="a6"/>
        <w:shd w:val="clear" w:color="auto" w:fill="auto"/>
        <w:spacing w:before="0" w:after="212" w:line="250" w:lineRule="exact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7.16</w:t>
      </w:r>
      <w:r w:rsidR="005B42BB">
        <w:rPr>
          <w:sz w:val="20"/>
          <w:szCs w:val="20"/>
        </w:rPr>
        <w:t xml:space="preserve">. </w:t>
      </w:r>
      <w:r w:rsidR="005B42BB" w:rsidRPr="0070420E">
        <w:rPr>
          <w:sz w:val="20"/>
          <w:szCs w:val="20"/>
        </w:rPr>
        <w:t xml:space="preserve">Стороны обязуются производить сверку взаимных расчетов с оформлением акта сверки, предоставляемого </w:t>
      </w:r>
      <w:r w:rsidR="005B42BB">
        <w:rPr>
          <w:sz w:val="20"/>
          <w:szCs w:val="20"/>
        </w:rPr>
        <w:t xml:space="preserve">Поставщиком </w:t>
      </w:r>
      <w:r w:rsidR="005B42BB" w:rsidRPr="0070420E">
        <w:rPr>
          <w:sz w:val="20"/>
          <w:szCs w:val="20"/>
        </w:rPr>
        <w:t>не реже одного раза в календарный квартал</w:t>
      </w:r>
      <w:r w:rsidR="005B42BB">
        <w:rPr>
          <w:sz w:val="20"/>
          <w:szCs w:val="20"/>
        </w:rPr>
        <w:t xml:space="preserve">, </w:t>
      </w:r>
      <w:r w:rsidR="005B42BB" w:rsidRPr="00A26D89">
        <w:rPr>
          <w:color w:val="FF0000"/>
          <w:sz w:val="20"/>
          <w:szCs w:val="20"/>
        </w:rPr>
        <w:t>а также</w:t>
      </w:r>
      <w:r w:rsidR="005B42BB">
        <w:rPr>
          <w:sz w:val="20"/>
          <w:szCs w:val="20"/>
        </w:rPr>
        <w:t xml:space="preserve">  </w:t>
      </w:r>
      <w:r w:rsidR="005B42BB" w:rsidRPr="00A524B3">
        <w:rPr>
          <w:color w:val="FF0000"/>
          <w:sz w:val="20"/>
          <w:szCs w:val="20"/>
        </w:rPr>
        <w:t>при завершении операций по договору.</w:t>
      </w:r>
      <w:r w:rsidR="005B42BB" w:rsidRPr="0070420E">
        <w:rPr>
          <w:sz w:val="20"/>
          <w:szCs w:val="20"/>
        </w:rPr>
        <w:t xml:space="preserve"> Сверка производится на последнее число месяца</w:t>
      </w:r>
      <w:r w:rsidR="005B42BB">
        <w:rPr>
          <w:sz w:val="20"/>
          <w:szCs w:val="20"/>
        </w:rPr>
        <w:t xml:space="preserve"> </w:t>
      </w:r>
      <w:r w:rsidR="005B42BB" w:rsidRPr="0070420E">
        <w:rPr>
          <w:sz w:val="20"/>
          <w:szCs w:val="20"/>
        </w:rPr>
        <w:t xml:space="preserve"> </w:t>
      </w:r>
      <w:r w:rsidR="005B42BB" w:rsidRPr="00A524B3">
        <w:rPr>
          <w:color w:val="FF0000"/>
          <w:sz w:val="20"/>
          <w:szCs w:val="20"/>
        </w:rPr>
        <w:t>календарного квартала</w:t>
      </w:r>
      <w:r w:rsidR="005B42BB" w:rsidRPr="0070420E">
        <w:rPr>
          <w:sz w:val="20"/>
          <w:szCs w:val="20"/>
        </w:rPr>
        <w:t xml:space="preserve"> </w:t>
      </w:r>
      <w:r w:rsidR="005B42BB" w:rsidRPr="00A524B3">
        <w:rPr>
          <w:color w:val="FF0000"/>
          <w:sz w:val="20"/>
          <w:szCs w:val="20"/>
        </w:rPr>
        <w:t xml:space="preserve">или на дату подписания </w:t>
      </w:r>
      <w:r w:rsidR="005B42BB">
        <w:rPr>
          <w:color w:val="FF0000"/>
          <w:sz w:val="20"/>
          <w:szCs w:val="20"/>
        </w:rPr>
        <w:t xml:space="preserve">Покупателем </w:t>
      </w:r>
      <w:r w:rsidR="005B42BB" w:rsidRPr="00A524B3">
        <w:rPr>
          <w:color w:val="FF0000"/>
          <w:sz w:val="20"/>
          <w:szCs w:val="20"/>
        </w:rPr>
        <w:t>последнего первичного учетного документа</w:t>
      </w:r>
      <w:r w:rsidR="005B42BB">
        <w:rPr>
          <w:color w:val="FF0000"/>
          <w:sz w:val="20"/>
          <w:szCs w:val="20"/>
        </w:rPr>
        <w:t xml:space="preserve"> Поставщика</w:t>
      </w:r>
      <w:r w:rsidR="005B42BB" w:rsidRPr="00A524B3">
        <w:rPr>
          <w:color w:val="FF0000"/>
          <w:sz w:val="20"/>
          <w:szCs w:val="20"/>
        </w:rPr>
        <w:t xml:space="preserve">, подтверждающего исполнение договорных </w:t>
      </w:r>
      <w:r w:rsidR="005B42BB">
        <w:rPr>
          <w:color w:val="FF0000"/>
          <w:sz w:val="20"/>
          <w:szCs w:val="20"/>
        </w:rPr>
        <w:t>обязательств</w:t>
      </w:r>
      <w:r w:rsidR="005B42BB">
        <w:rPr>
          <w:sz w:val="20"/>
          <w:szCs w:val="20"/>
        </w:rPr>
        <w:t xml:space="preserve">, </w:t>
      </w:r>
      <w:r w:rsidR="005B42BB" w:rsidRPr="0070420E">
        <w:rPr>
          <w:sz w:val="20"/>
          <w:szCs w:val="20"/>
        </w:rPr>
        <w:t xml:space="preserve">в течение 15 рабочих дней </w:t>
      </w:r>
      <w:proofErr w:type="gramStart"/>
      <w:r w:rsidR="005B42BB" w:rsidRPr="0070420E">
        <w:rPr>
          <w:sz w:val="20"/>
          <w:szCs w:val="20"/>
        </w:rPr>
        <w:t>с даты получения</w:t>
      </w:r>
      <w:proofErr w:type="gramEnd"/>
      <w:r w:rsidR="005B42BB" w:rsidRPr="0070420E">
        <w:rPr>
          <w:sz w:val="20"/>
          <w:szCs w:val="20"/>
        </w:rPr>
        <w:t xml:space="preserve"> акта сверки (по реквизитам, указанным в оригинале или копии, - смотря, что было получено ранее).</w:t>
      </w:r>
      <w:r w:rsidR="005B42BB">
        <w:rPr>
          <w:sz w:val="20"/>
          <w:szCs w:val="20"/>
        </w:rPr>
        <w:t xml:space="preserve"> </w:t>
      </w:r>
      <w:proofErr w:type="gramStart"/>
      <w:r w:rsidR="005B42BB">
        <w:rPr>
          <w:sz w:val="20"/>
          <w:szCs w:val="20"/>
        </w:rPr>
        <w:t xml:space="preserve">Покупатель </w:t>
      </w:r>
      <w:r w:rsidR="005B42BB" w:rsidRPr="0070420E">
        <w:rPr>
          <w:sz w:val="20"/>
          <w:szCs w:val="20"/>
        </w:rPr>
        <w:t>в течение указанного срока обязан направить</w:t>
      </w:r>
      <w:r w:rsidR="005B42BB">
        <w:rPr>
          <w:sz w:val="20"/>
          <w:szCs w:val="20"/>
        </w:rPr>
        <w:t xml:space="preserve"> </w:t>
      </w:r>
      <w:r w:rsidR="005B42BB">
        <w:rPr>
          <w:i/>
          <w:sz w:val="20"/>
          <w:szCs w:val="20"/>
        </w:rPr>
        <w:t xml:space="preserve">Поставщику </w:t>
      </w:r>
      <w:r w:rsidR="005B42BB" w:rsidRPr="0070420E">
        <w:rPr>
          <w:sz w:val="20"/>
          <w:szCs w:val="20"/>
        </w:rPr>
        <w:t>подписанный акт сверки (с указанием причин расхождений в суммах задолженности - при наличии) в оригинале или копии (посредством электронной почты, факсимильной связи), если оригинал документа в указанный срок предоставить невозможно,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</w:t>
      </w:r>
      <w:proofErr w:type="gramEnd"/>
      <w:r w:rsidR="005B42BB" w:rsidRPr="0070420E">
        <w:rPr>
          <w:sz w:val="20"/>
          <w:szCs w:val="20"/>
        </w:rPr>
        <w:t xml:space="preserve"> При задержке предоставления копии или оригинала акта сверки</w:t>
      </w:r>
      <w:r w:rsidR="005B42BB">
        <w:rPr>
          <w:sz w:val="20"/>
          <w:szCs w:val="20"/>
        </w:rPr>
        <w:t xml:space="preserve"> Поставщик</w:t>
      </w:r>
      <w:r w:rsidR="005B42BB" w:rsidRPr="0070420E">
        <w:rPr>
          <w:sz w:val="20"/>
          <w:szCs w:val="20"/>
        </w:rPr>
        <w:t xml:space="preserve">, допустивший задержку, по требованию </w:t>
      </w:r>
      <w:r w:rsidR="005B42BB">
        <w:rPr>
          <w:sz w:val="20"/>
          <w:szCs w:val="20"/>
        </w:rPr>
        <w:t xml:space="preserve">Покупателя </w:t>
      </w:r>
      <w:r w:rsidR="005B42BB" w:rsidRPr="0070420E">
        <w:rPr>
          <w:sz w:val="20"/>
          <w:szCs w:val="20"/>
        </w:rPr>
        <w:t>обязан уплатить штраф в размере 5 (пять) % от суммы не сверенных оборотов по взаиморасчетам.</w:t>
      </w:r>
    </w:p>
    <w:p w:rsidR="005B42BB" w:rsidRPr="005B42BB" w:rsidRDefault="00E35F3C" w:rsidP="005B42BB">
      <w:pPr>
        <w:pStyle w:val="a6"/>
        <w:shd w:val="clear" w:color="auto" w:fill="auto"/>
        <w:spacing w:before="0" w:after="0" w:line="250" w:lineRule="exact"/>
        <w:contextualSpacing/>
        <w:jc w:val="both"/>
        <w:rPr>
          <w:sz w:val="22"/>
          <w:szCs w:val="22"/>
        </w:rPr>
      </w:pPr>
      <w:r>
        <w:rPr>
          <w:sz w:val="20"/>
          <w:szCs w:val="20"/>
        </w:rPr>
        <w:t>7.17</w:t>
      </w:r>
      <w:r w:rsidR="005B42BB">
        <w:rPr>
          <w:sz w:val="20"/>
          <w:szCs w:val="20"/>
        </w:rPr>
        <w:t xml:space="preserve">. </w:t>
      </w:r>
      <w:r w:rsidR="005B42BB">
        <w:rPr>
          <w:noProof/>
        </w:rPr>
        <w:t>Покупатель</w:t>
      </w:r>
      <w:r w:rsidR="005B42BB" w:rsidRPr="0070420E">
        <w:rPr>
          <w:noProof/>
        </w:rPr>
        <w:t xml:space="preserve"> вправе  зарезервировать и не выплачивать </w:t>
      </w:r>
      <w:r w:rsidR="005B42BB">
        <w:rPr>
          <w:noProof/>
        </w:rPr>
        <w:t xml:space="preserve">Поставщику </w:t>
      </w:r>
      <w:r w:rsidR="005B42BB" w:rsidRPr="0070420E">
        <w:rPr>
          <w:noProof/>
        </w:rPr>
        <w:t xml:space="preserve">20% от стоимости подлежащих оплате </w:t>
      </w:r>
      <w:r w:rsidR="005B42BB">
        <w:rPr>
          <w:noProof/>
        </w:rPr>
        <w:t>Товара по Договору</w:t>
      </w:r>
      <w:r w:rsidR="005B42BB" w:rsidRPr="0070420E">
        <w:rPr>
          <w:noProof/>
        </w:rPr>
        <w:t xml:space="preserve"> (далее – РЕЗЕРВ). РЕЗЕРВ выплачивается </w:t>
      </w:r>
      <w:r w:rsidR="005B42BB">
        <w:rPr>
          <w:noProof/>
        </w:rPr>
        <w:t xml:space="preserve">Поставщику </w:t>
      </w:r>
      <w:r w:rsidR="005B42BB" w:rsidRPr="0070420E">
        <w:rPr>
          <w:noProof/>
        </w:rPr>
        <w:t>в течение 30 календарных дней  после наступления одного из следующих событий (совершения одного из следующих действий), в зависимости от того, что произойдёт раньше (но, в любом случае не ранее оплаты 80% стои</w:t>
      </w:r>
      <w:r w:rsidR="005B42BB">
        <w:rPr>
          <w:noProof/>
        </w:rPr>
        <w:t>мости фактически поставленных Товаров</w:t>
      </w:r>
      <w:r w:rsidR="005B42BB" w:rsidRPr="0070420E">
        <w:rPr>
          <w:noProof/>
        </w:rPr>
        <w:t>):</w:t>
      </w:r>
    </w:p>
    <w:p w:rsidR="005B42BB" w:rsidRPr="0070420E" w:rsidRDefault="005B42BB" w:rsidP="005B42BB">
      <w:pPr>
        <w:numPr>
          <w:ilvl w:val="0"/>
          <w:numId w:val="43"/>
        </w:numPr>
        <w:tabs>
          <w:tab w:val="clear" w:pos="2052"/>
        </w:tabs>
        <w:overflowPunct w:val="0"/>
        <w:autoSpaceDE w:val="0"/>
        <w:autoSpaceDN w:val="0"/>
        <w:adjustRightInd w:val="0"/>
        <w:snapToGrid/>
        <w:spacing w:line="240" w:lineRule="exact"/>
        <w:ind w:left="0" w:firstLine="0"/>
        <w:jc w:val="both"/>
      </w:pPr>
      <w:r w:rsidRPr="0070420E">
        <w:tab/>
      </w:r>
      <w:r>
        <w:t xml:space="preserve">Поставщик </w:t>
      </w:r>
      <w:r w:rsidRPr="0070420E">
        <w:t xml:space="preserve">предоставил </w:t>
      </w:r>
      <w:r>
        <w:t xml:space="preserve">Покупателю </w:t>
      </w:r>
      <w:r w:rsidRPr="0070420E">
        <w:t>копию файла декларации по НДС (включая раздел «Сведения из книги продаж…»), поданной им в налоговый орган в электронной форме, и копию извещения налогового органа о вводе сведений, указанных в налоговой декларации (расчете) в электронной форме (подтверждающего отсутствие ошибок и противоречий в файле декларации)</w:t>
      </w:r>
      <w:r>
        <w:t>,</w:t>
      </w:r>
      <w:r w:rsidRPr="00EA313A">
        <w:rPr>
          <w:color w:val="FF0000"/>
        </w:rPr>
        <w:t xml:space="preserve"> </w:t>
      </w:r>
      <w:r w:rsidRPr="002F0B73">
        <w:rPr>
          <w:color w:val="FF0000"/>
        </w:rPr>
        <w:t>копию платежного поручения (подтверждающего оплату НДС в бюджет).</w:t>
      </w:r>
      <w:r w:rsidRPr="0070420E">
        <w:t xml:space="preserve"> Декларация должна содержать соответствующие счета-фактуры, выставленные</w:t>
      </w:r>
      <w:r>
        <w:t xml:space="preserve"> Поставщик Покупателю</w:t>
      </w:r>
      <w:r w:rsidRPr="0070420E">
        <w:t>, указанные в ней счета-фактуры должны отвечать установленным Д</w:t>
      </w:r>
      <w:r>
        <w:t>оговором</w:t>
      </w:r>
      <w:r w:rsidRPr="0070420E">
        <w:t xml:space="preserve"> требованиям.  Заверенные копии документов направляются</w:t>
      </w:r>
      <w:r>
        <w:t xml:space="preserve"> Поставщиком Покупателю</w:t>
      </w:r>
      <w:r w:rsidRPr="0070420E">
        <w:t>;</w:t>
      </w:r>
    </w:p>
    <w:p w:rsidR="005B42BB" w:rsidRPr="0070420E" w:rsidRDefault="005B42BB" w:rsidP="005B42BB">
      <w:pPr>
        <w:numPr>
          <w:ilvl w:val="0"/>
          <w:numId w:val="43"/>
        </w:numPr>
        <w:tabs>
          <w:tab w:val="clear" w:pos="2052"/>
        </w:tabs>
        <w:overflowPunct w:val="0"/>
        <w:autoSpaceDE w:val="0"/>
        <w:autoSpaceDN w:val="0"/>
        <w:adjustRightInd w:val="0"/>
        <w:snapToGrid/>
        <w:spacing w:line="240" w:lineRule="exact"/>
        <w:ind w:left="0" w:firstLine="0"/>
        <w:jc w:val="both"/>
      </w:pPr>
      <w:r w:rsidRPr="0070420E">
        <w:tab/>
        <w:t xml:space="preserve">налоговый орган по итогам камеральной проверки декларации </w:t>
      </w:r>
      <w:r>
        <w:t xml:space="preserve">Поставщика </w:t>
      </w:r>
      <w:r w:rsidRPr="0070420E">
        <w:t>по НДС не отказал в вычете сумм НДС по соответствующим счетам-фактурам.</w:t>
      </w:r>
    </w:p>
    <w:p w:rsidR="00864C1C" w:rsidRDefault="00864C1C" w:rsidP="005B42BB">
      <w:pPr>
        <w:pStyle w:val="a6"/>
        <w:shd w:val="clear" w:color="auto" w:fill="auto"/>
        <w:spacing w:before="0" w:after="0" w:line="250" w:lineRule="exact"/>
        <w:contextualSpacing/>
        <w:jc w:val="both"/>
        <w:rPr>
          <w:sz w:val="22"/>
          <w:szCs w:val="22"/>
        </w:rPr>
      </w:pP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6" w:line="210" w:lineRule="exact"/>
        <w:jc w:val="center"/>
        <w:rPr>
          <w:sz w:val="22"/>
          <w:szCs w:val="22"/>
        </w:rPr>
      </w:pPr>
      <w:r w:rsidRPr="00D51953">
        <w:rPr>
          <w:sz w:val="22"/>
          <w:szCs w:val="22"/>
        </w:rPr>
        <w:t>8. Ответственность Сторон</w:t>
      </w:r>
      <w:bookmarkEnd w:id="8"/>
    </w:p>
    <w:p w:rsidR="0098079A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За неисполнение либо ненадлежащее исполнение согласованных сроков и объемов поставки </w:t>
      </w:r>
      <w:r w:rsidR="007C7C16" w:rsidRPr="00D51953">
        <w:rPr>
          <w:color w:val="000000" w:themeColor="text1"/>
          <w:sz w:val="22"/>
          <w:szCs w:val="22"/>
        </w:rPr>
        <w:t>по Заявке на груз</w:t>
      </w:r>
      <w:r w:rsidR="004A64D3" w:rsidRPr="00D51953">
        <w:rPr>
          <w:color w:val="000000" w:themeColor="text1"/>
          <w:sz w:val="22"/>
          <w:szCs w:val="22"/>
        </w:rPr>
        <w:t xml:space="preserve"> </w:t>
      </w:r>
      <w:r w:rsidRPr="00D51953">
        <w:rPr>
          <w:sz w:val="22"/>
          <w:szCs w:val="22"/>
        </w:rPr>
        <w:t>Поставщик уплачивает Покупателю пеню в размере 0,1% (Но</w:t>
      </w:r>
      <w:r w:rsidR="00B41B6E" w:rsidRPr="00D51953">
        <w:rPr>
          <w:sz w:val="22"/>
          <w:szCs w:val="22"/>
        </w:rPr>
        <w:t xml:space="preserve">ль целых одна десятая процента) </w:t>
      </w:r>
      <w:r w:rsidRPr="00D51953">
        <w:rPr>
          <w:sz w:val="22"/>
          <w:szCs w:val="22"/>
        </w:rPr>
        <w:t xml:space="preserve">от стоимости не поставленного или несвоевременно поставленного Товара или части Товара за каждый календарный день просрочки, включая день фактического исполнения обязательства. При этом под Товаром Стороны понимают «Товарную позицию», указанную в каждой отдельной строке таблицы, содержащейся в </w:t>
      </w:r>
      <w:r w:rsidR="008B3137" w:rsidRPr="00D51953">
        <w:rPr>
          <w:sz w:val="22"/>
          <w:szCs w:val="22"/>
        </w:rPr>
        <w:t>каждой Заявке (Заявках) Покупателя</w:t>
      </w:r>
      <w:r w:rsidR="0098079A" w:rsidRPr="00D51953">
        <w:rPr>
          <w:sz w:val="22"/>
          <w:szCs w:val="22"/>
        </w:rPr>
        <w:t>.</w:t>
      </w:r>
    </w:p>
    <w:p w:rsidR="007C7C16" w:rsidRPr="00D51953" w:rsidRDefault="007C7C16" w:rsidP="00CC06EA">
      <w:pPr>
        <w:pStyle w:val="a6"/>
        <w:shd w:val="clear" w:color="auto" w:fill="auto"/>
        <w:tabs>
          <w:tab w:val="left" w:pos="426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За неисполнение либо ненадлежащее исполнение согласованных сроков и объемов </w:t>
      </w:r>
      <w:r w:rsidR="00D76A6A" w:rsidRPr="00D51953">
        <w:rPr>
          <w:sz w:val="22"/>
          <w:szCs w:val="22"/>
        </w:rPr>
        <w:t xml:space="preserve">поставки Товара по Заявке на </w:t>
      </w:r>
      <w:proofErr w:type="spellStart"/>
      <w:r w:rsidR="00D76A6A" w:rsidRPr="00D51953">
        <w:rPr>
          <w:sz w:val="22"/>
          <w:szCs w:val="22"/>
        </w:rPr>
        <w:t>физлицо</w:t>
      </w:r>
      <w:proofErr w:type="spellEnd"/>
      <w:r w:rsidR="00D76A6A" w:rsidRPr="00D51953">
        <w:rPr>
          <w:sz w:val="22"/>
          <w:szCs w:val="22"/>
        </w:rPr>
        <w:t xml:space="preserve"> Поставщик уплачивает Покупателю пеню в размере 50 000 (пятидесяти тысяч) рублей за одну отдельную Заявку на </w:t>
      </w:r>
      <w:proofErr w:type="spellStart"/>
      <w:r w:rsidR="00D76A6A" w:rsidRPr="00D51953">
        <w:rPr>
          <w:sz w:val="22"/>
          <w:szCs w:val="22"/>
        </w:rPr>
        <w:t>физлицо</w:t>
      </w:r>
      <w:proofErr w:type="spellEnd"/>
      <w:r w:rsidR="00D76A6A" w:rsidRPr="00D51953">
        <w:rPr>
          <w:sz w:val="22"/>
          <w:szCs w:val="22"/>
        </w:rPr>
        <w:t xml:space="preserve">. </w:t>
      </w:r>
    </w:p>
    <w:p w:rsidR="00895536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25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За не предоставление либо несвоевременное предоставление относящихся к Товару принадлежностей и/или документов, указанных в пункте 2.2 Договора, Поставщик уплачивает Покупателю пеню в размере 0,1% (Ноль целых одна десятая процента) от стоимости Товара, с которым своевременно не предоставлены принадлежности и/или документы, за каждый календарный день просрочки.</w:t>
      </w:r>
    </w:p>
    <w:p w:rsidR="00895536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25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Нарушение Поставщиком сроков поставки и/или предоставления относящихся к Товару принадлежностей и/или документов более чем на 20 (Двадцать) календарных дней является существенным нарушением условий Договора. В случае</w:t>
      </w:r>
      <w:proofErr w:type="gramStart"/>
      <w:r w:rsidRPr="00D51953">
        <w:rPr>
          <w:sz w:val="22"/>
          <w:szCs w:val="22"/>
        </w:rPr>
        <w:t>,</w:t>
      </w:r>
      <w:proofErr w:type="gramEnd"/>
      <w:r w:rsidRPr="00D51953">
        <w:rPr>
          <w:sz w:val="22"/>
          <w:szCs w:val="22"/>
        </w:rPr>
        <w:t xml:space="preserve"> если такое нарушение будет допущено Поставщиком, то Покупатель будет в</w:t>
      </w:r>
      <w:r w:rsidR="002F62B2" w:rsidRPr="00D51953">
        <w:rPr>
          <w:sz w:val="22"/>
          <w:szCs w:val="22"/>
        </w:rPr>
        <w:t xml:space="preserve">праве отказаться от исполнения </w:t>
      </w:r>
      <w:r w:rsidRPr="00D51953">
        <w:rPr>
          <w:sz w:val="22"/>
          <w:szCs w:val="22"/>
        </w:rPr>
        <w:t>Договора полностью или частично, письменно уведомив об этом Поставщика.</w:t>
      </w:r>
    </w:p>
    <w:p w:rsidR="00895536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01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В случае поставки Товара ненадлежащего качества и/или некомплектного Товара (в том числе Товара, не соответствующего техническим условиям Покупателя, установленным для данного Товара), Поставщик уплачивает Покупателю штраф в размере 10% (Десять процентов) от стоимости указанного Товара.</w:t>
      </w:r>
    </w:p>
    <w:p w:rsidR="001565E1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01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За просрочку оплаты Товара Покупатель уплачивает Поставщику пеню в размере 0,1% (Ноль целых одна десятая процента) от суммы просроченного платежа за каждый календарный день просрочки.</w:t>
      </w:r>
    </w:p>
    <w:p w:rsidR="001565E1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 не предоставлении Поставщиком оригиналов счетов-фактур в срок, указанный в п. 7.</w:t>
      </w:r>
      <w:r w:rsidR="00DC00A3" w:rsidRPr="00D51953">
        <w:rPr>
          <w:sz w:val="22"/>
          <w:szCs w:val="22"/>
        </w:rPr>
        <w:t>9</w:t>
      </w:r>
      <w:r w:rsidRPr="00D51953">
        <w:rPr>
          <w:sz w:val="22"/>
          <w:szCs w:val="22"/>
        </w:rPr>
        <w:t xml:space="preserve"> Договора, Поставщик уплачивает Покупателю пеню в размере 0,01 % (Ноль целых одна сотая процента) от стоимости Товара, указанной в несвоевременно переданном счете-фактуре, за каждый календарный день просрочки.</w:t>
      </w:r>
    </w:p>
    <w:p w:rsidR="001565E1" w:rsidRPr="00D51953" w:rsidRDefault="001565E1" w:rsidP="00CC06EA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lastRenderedPageBreak/>
        <w:t>В случае нарушения Поставщиком обязательств по Договору Покупатель вправе удержать начисленную за данное нарушение неустойку из суммы, подлежащей уплате за Товар.</w:t>
      </w:r>
    </w:p>
    <w:p w:rsidR="00EA30B3" w:rsidRDefault="001565E1" w:rsidP="00EA30B3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212" w:line="250" w:lineRule="exact"/>
        <w:ind w:left="0" w:firstLine="0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>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EA30B3" w:rsidRPr="00EA30B3" w:rsidRDefault="00EA30B3" w:rsidP="00EA30B3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70420E">
        <w:t xml:space="preserve">Руководствуясь </w:t>
      </w:r>
      <w:r>
        <w:t>статьей 431.2 ГК РФ, Поставщик</w:t>
      </w:r>
      <w:r w:rsidRPr="0070420E">
        <w:t xml:space="preserve"> даёт </w:t>
      </w:r>
      <w:r>
        <w:t xml:space="preserve">Покупателю </w:t>
      </w:r>
      <w:r w:rsidRPr="0070420E">
        <w:t>следующие заверения и гарантии:</w:t>
      </w:r>
    </w:p>
    <w:p w:rsidR="00EA30B3" w:rsidRPr="00C01069" w:rsidRDefault="00EA30B3" w:rsidP="00EA30B3">
      <w:pPr>
        <w:pStyle w:val="af2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C01069">
        <w:rPr>
          <w:rFonts w:ascii="Times New Roman" w:hAnsi="Times New Roman"/>
        </w:rPr>
        <w:t xml:space="preserve">Поставщик является надлежащим </w:t>
      </w:r>
      <w:proofErr w:type="gramStart"/>
      <w:r w:rsidRPr="00C01069">
        <w:rPr>
          <w:rFonts w:ascii="Times New Roman" w:hAnsi="Times New Roman"/>
        </w:rPr>
        <w:t>образом</w:t>
      </w:r>
      <w:proofErr w:type="gramEnd"/>
      <w:r w:rsidRPr="00C01069">
        <w:rPr>
          <w:rFonts w:ascii="Times New Roman" w:hAnsi="Times New Roman"/>
        </w:rPr>
        <w:t xml:space="preserve"> учрежденным и зарегистрированным юридическим лицом;</w:t>
      </w:r>
    </w:p>
    <w:p w:rsidR="00EA30B3" w:rsidRPr="00C01069" w:rsidRDefault="00EA30B3" w:rsidP="00EA30B3">
      <w:pPr>
        <w:pStyle w:val="af2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C01069">
        <w:rPr>
          <w:rFonts w:ascii="Times New Roman" w:hAnsi="Times New Roman"/>
        </w:rPr>
        <w:t xml:space="preserve">исполнительный орган Поставщика </w:t>
      </w:r>
      <w:proofErr w:type="gramStart"/>
      <w:r w:rsidRPr="00C01069">
        <w:rPr>
          <w:rFonts w:ascii="Times New Roman" w:hAnsi="Times New Roman"/>
        </w:rPr>
        <w:t>находится и осуществляет</w:t>
      </w:r>
      <w:proofErr w:type="gramEnd"/>
      <w:r w:rsidRPr="00C01069">
        <w:rPr>
          <w:rFonts w:ascii="Times New Roman" w:hAnsi="Times New Roman"/>
        </w:rPr>
        <w:t xml:space="preserve"> функции управления по месту нахождения (регистрации) юридического лица;</w:t>
      </w:r>
    </w:p>
    <w:p w:rsidR="00EA30B3" w:rsidRPr="00C01069" w:rsidRDefault="00EA30B3" w:rsidP="00EA30B3">
      <w:pPr>
        <w:pStyle w:val="af2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C01069">
        <w:rPr>
          <w:rFonts w:ascii="Times New Roman" w:hAnsi="Times New Roman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EA30B3" w:rsidRPr="00C01069" w:rsidRDefault="00EA30B3" w:rsidP="00EA30B3">
      <w:pPr>
        <w:pStyle w:val="af2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C01069">
        <w:rPr>
          <w:rFonts w:ascii="Times New Roman" w:hAnsi="Times New Roman"/>
        </w:rPr>
        <w:t>Поставщик имеет законное право осуществлять вид экономической деятельности, предусмотренный договором (имеет надлежащий ОКВЭД);</w:t>
      </w:r>
    </w:p>
    <w:p w:rsidR="00EA30B3" w:rsidRPr="00C01069" w:rsidRDefault="00EA30B3" w:rsidP="00EA30B3">
      <w:pPr>
        <w:pStyle w:val="af2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C01069">
        <w:rPr>
          <w:rFonts w:ascii="Times New Roman" w:hAnsi="Times New Roman"/>
        </w:rPr>
        <w:t xml:space="preserve"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Поставщику или ограничивающих его право </w:t>
      </w:r>
      <w:proofErr w:type="gramStart"/>
      <w:r w:rsidRPr="00C01069">
        <w:rPr>
          <w:rFonts w:ascii="Times New Roman" w:hAnsi="Times New Roman"/>
        </w:rPr>
        <w:t>заключать и исполнять</w:t>
      </w:r>
      <w:proofErr w:type="gramEnd"/>
      <w:r w:rsidRPr="00C01069">
        <w:rPr>
          <w:rFonts w:ascii="Times New Roman" w:hAnsi="Times New Roman"/>
        </w:rPr>
        <w:t xml:space="preserve"> договор;</w:t>
      </w:r>
    </w:p>
    <w:p w:rsidR="00EA30B3" w:rsidRPr="00C01069" w:rsidRDefault="00EA30B3" w:rsidP="00EA30B3">
      <w:pPr>
        <w:pStyle w:val="af2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C01069">
        <w:rPr>
          <w:rFonts w:ascii="Times New Roman" w:hAnsi="Times New Roman"/>
        </w:rPr>
        <w:t xml:space="preserve">лицо, подписывающее (заключающее) договор от имени и по поручению Поставщика на день подписания (заключения) </w:t>
      </w:r>
      <w:proofErr w:type="gramStart"/>
      <w:r w:rsidRPr="00C01069">
        <w:rPr>
          <w:rFonts w:ascii="Times New Roman" w:hAnsi="Times New Roman"/>
        </w:rPr>
        <w:t>имеет все необходимые для такого подписания полномочия и занимает</w:t>
      </w:r>
      <w:proofErr w:type="gramEnd"/>
      <w:r w:rsidRPr="00C01069">
        <w:rPr>
          <w:rFonts w:ascii="Times New Roman" w:hAnsi="Times New Roman"/>
        </w:rPr>
        <w:t xml:space="preserve"> должность, указанную в преамбуле Договора.</w:t>
      </w:r>
    </w:p>
    <w:p w:rsidR="00EA30B3" w:rsidRPr="0070420E" w:rsidRDefault="00EA30B3" w:rsidP="00EA30B3">
      <w:pPr>
        <w:pStyle w:val="normal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0420E">
        <w:rPr>
          <w:rFonts w:ascii="Times New Roman" w:eastAsia="Times New Roman" w:hAnsi="Times New Roman" w:cs="Times New Roman"/>
          <w:sz w:val="20"/>
          <w:szCs w:val="20"/>
          <w:lang w:eastAsia="en-US"/>
        </w:rPr>
        <w:t>Помимо вышеуказанных гарантий и заверений, руководствуясь гражданским и налоговым</w:t>
      </w:r>
      <w:r w:rsidRPr="0070420E">
        <w:rPr>
          <w:rFonts w:ascii="Times New Roman" w:hAnsi="Times New Roman" w:cs="Times New Roman"/>
          <w:sz w:val="20"/>
          <w:szCs w:val="20"/>
        </w:rPr>
        <w:t xml:space="preserve"> </w:t>
      </w:r>
      <w:r w:rsidRPr="0070420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законодательством, </w:t>
      </w:r>
      <w:r>
        <w:rPr>
          <w:rFonts w:ascii="Times New Roman" w:eastAsia="Times New Roman" w:hAnsi="Times New Roman" w:cs="Times New Roman"/>
          <w:sz w:val="20"/>
          <w:szCs w:val="20"/>
        </w:rPr>
        <w:t>Поставщик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заверяет Покупателя</w:t>
      </w:r>
      <w:r w:rsidRPr="0070420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и гарантирует</w:t>
      </w:r>
      <w:proofErr w:type="gram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следующее:</w:t>
      </w:r>
    </w:p>
    <w:p w:rsidR="00EA30B3" w:rsidRPr="0070420E" w:rsidRDefault="00EA30B3" w:rsidP="00EA30B3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Поставщиком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уплачиваются все налоги и сборы в соответствии с действующим законодательством Российской Федерации, а также им </w:t>
      </w:r>
      <w:proofErr w:type="gramStart"/>
      <w:r w:rsidRPr="0070420E">
        <w:rPr>
          <w:rFonts w:ascii="Times New Roman" w:eastAsia="Times New Roman" w:hAnsi="Times New Roman" w:cs="Times New Roman"/>
          <w:sz w:val="20"/>
          <w:szCs w:val="20"/>
        </w:rPr>
        <w:t>ведется и своевременно подается</w:t>
      </w:r>
      <w:proofErr w:type="gram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EA30B3" w:rsidRPr="0070420E" w:rsidRDefault="00EA30B3" w:rsidP="00EA30B3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все операции Поставщика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по приобретению товаров/работ/услуг у своих контрагентов, по </w:t>
      </w:r>
      <w:r>
        <w:rPr>
          <w:rFonts w:ascii="Times New Roman" w:eastAsia="Times New Roman" w:hAnsi="Times New Roman" w:cs="Times New Roman"/>
          <w:sz w:val="20"/>
          <w:szCs w:val="20"/>
        </w:rPr>
        <w:t>поставке Товара Покупателю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полностью отражены в первичной документации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, в бухгалтерской, налоговой, статистической и любой иной отчетности, обязанность по ведению ко</w:t>
      </w:r>
      <w:r>
        <w:rPr>
          <w:rFonts w:ascii="Times New Roman" w:eastAsia="Times New Roman" w:hAnsi="Times New Roman" w:cs="Times New Roman"/>
          <w:sz w:val="20"/>
          <w:szCs w:val="20"/>
        </w:rPr>
        <w:t>торой возлагается на Поставщика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A30B3" w:rsidRPr="0070420E" w:rsidRDefault="00EA30B3" w:rsidP="00EA30B3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Поставщик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70420E">
        <w:rPr>
          <w:rFonts w:ascii="Times New Roman" w:eastAsia="Times New Roman" w:hAnsi="Times New Roman" w:cs="Times New Roman"/>
          <w:sz w:val="20"/>
          <w:szCs w:val="20"/>
        </w:rPr>
        <w:t>гарантирует и обязуется</w:t>
      </w:r>
      <w:proofErr w:type="gram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отражать в налоговой отчет</w:t>
      </w:r>
      <w:r>
        <w:rPr>
          <w:rFonts w:ascii="Times New Roman" w:eastAsia="Times New Roman" w:hAnsi="Times New Roman" w:cs="Times New Roman"/>
          <w:sz w:val="20"/>
          <w:szCs w:val="20"/>
        </w:rPr>
        <w:t>ности НДС, уплаченный Покупателем  Поставщику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в составе цены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Товара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A30B3" w:rsidRPr="0070420E" w:rsidRDefault="00EA30B3" w:rsidP="00EA30B3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Поставщик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своевременно предоставит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Покупателю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полностью соответствующие действующему законодательству Российской Федерации первичные документы, кото</w:t>
      </w:r>
      <w:r>
        <w:rPr>
          <w:rFonts w:ascii="Times New Roman" w:eastAsia="Times New Roman" w:hAnsi="Times New Roman" w:cs="Times New Roman"/>
          <w:sz w:val="20"/>
          <w:szCs w:val="20"/>
        </w:rPr>
        <w:t>рыми оформляется поставка Товара по Договору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(включая, </w:t>
      </w:r>
      <w:proofErr w:type="gramStart"/>
      <w:r w:rsidRPr="0070420E">
        <w:rPr>
          <w:rFonts w:ascii="Times New Roman" w:eastAsia="Times New Roman" w:hAnsi="Times New Roman" w:cs="Times New Roman"/>
          <w:sz w:val="20"/>
          <w:szCs w:val="20"/>
        </w:rPr>
        <w:t>но</w:t>
      </w:r>
      <w:proofErr w:type="gram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не ограничиваясь счета-фактуры, товарные накладные формы ТОРГ-12 либо УПД, товарно-транспортные накладные, спецификации, акты приема-передачи и т. д.);</w:t>
      </w:r>
    </w:p>
    <w:p w:rsidR="00EA30B3" w:rsidRDefault="00EA30B3" w:rsidP="00EA30B3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Поставщик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обязуется по первому требованию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Покупателя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или налоговых органов (в том числе при проведении налоговым органом встречной налоговой проверки) предоставить надлежащим образом заверенные копии документов, относящихся к </w:t>
      </w:r>
      <w:r>
        <w:rPr>
          <w:rFonts w:ascii="Times New Roman" w:eastAsia="Times New Roman" w:hAnsi="Times New Roman" w:cs="Times New Roman"/>
          <w:sz w:val="20"/>
          <w:szCs w:val="20"/>
        </w:rPr>
        <w:t>поставке Товара по Договору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, и подтверждающих гарантии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заверения, указанные в Договоре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(в том числе надлежащим образом заверенных копий/выписок книги продаж и квитанций о приеме налоговым органом декларации по налогу на добавленную</w:t>
      </w:r>
      <w:proofErr w:type="gram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стоимость (НДС)), в срок, не превышающий 5 рабочих дней с момента получения соответствующего запроса от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Покупателя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или налогового органа.</w:t>
      </w:r>
    </w:p>
    <w:p w:rsidR="00EA30B3" w:rsidRDefault="00EA30B3" w:rsidP="00EA30B3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212" w:line="250" w:lineRule="exact"/>
        <w:ind w:left="0" w:firstLine="0"/>
        <w:contextualSpacing/>
        <w:jc w:val="both"/>
        <w:rPr>
          <w:sz w:val="22"/>
          <w:szCs w:val="22"/>
        </w:rPr>
      </w:pPr>
      <w:r w:rsidRPr="00EA30B3">
        <w:rPr>
          <w:rFonts w:eastAsia="Times New Roman"/>
          <w:sz w:val="20"/>
          <w:szCs w:val="20"/>
        </w:rPr>
        <w:t xml:space="preserve"> </w:t>
      </w:r>
      <w:r w:rsidRPr="00EA30B3">
        <w:rPr>
          <w:sz w:val="22"/>
          <w:szCs w:val="22"/>
        </w:rPr>
        <w:t>Поставщик не имеет права уступать права и обязанности по Договору без предварительного письменного согласия Покупателя.</w:t>
      </w:r>
    </w:p>
    <w:p w:rsidR="00EA30B3" w:rsidRPr="00EA30B3" w:rsidRDefault="00EA30B3" w:rsidP="00EA30B3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0" w:line="250" w:lineRule="exact"/>
        <w:ind w:left="0" w:firstLine="0"/>
        <w:contextualSpacing/>
        <w:jc w:val="both"/>
        <w:rPr>
          <w:sz w:val="22"/>
          <w:szCs w:val="22"/>
        </w:rPr>
      </w:pPr>
      <w:r w:rsidRPr="00EA30B3">
        <w:rPr>
          <w:rFonts w:eastAsia="Times New Roman"/>
          <w:sz w:val="20"/>
          <w:szCs w:val="20"/>
        </w:rPr>
        <w:t xml:space="preserve"> </w:t>
      </w:r>
      <w:r w:rsidRPr="00EA30B3">
        <w:rPr>
          <w:rFonts w:eastAsia="Times New Roman"/>
          <w:sz w:val="20"/>
          <w:szCs w:val="20"/>
          <w:lang w:eastAsia="en-US"/>
        </w:rPr>
        <w:t xml:space="preserve">Поставщик обязуется возместить Покупателю убытки, понесенные вследствие нарушения Поставщиком указанных в Договоре гарантий и заверений и/или допущенных </w:t>
      </w:r>
      <w:r w:rsidRPr="00EA30B3">
        <w:rPr>
          <w:rFonts w:eastAsia="Times New Roman"/>
          <w:sz w:val="20"/>
          <w:szCs w:val="20"/>
        </w:rPr>
        <w:t xml:space="preserve">Поставщиком </w:t>
      </w:r>
      <w:r w:rsidRPr="00EA30B3">
        <w:rPr>
          <w:rFonts w:eastAsia="Times New Roman"/>
          <w:sz w:val="20"/>
          <w:szCs w:val="20"/>
          <w:lang w:eastAsia="en-US"/>
        </w:rPr>
        <w:t>нарушений (в том числе налогового</w:t>
      </w:r>
      <w:r w:rsidRPr="00EA30B3">
        <w:rPr>
          <w:rFonts w:eastAsia="Times New Roman"/>
          <w:sz w:val="20"/>
          <w:szCs w:val="20"/>
        </w:rPr>
        <w:t xml:space="preserve"> законодательства), отраженных в решениях налоговых органов, в следующем размере:</w:t>
      </w:r>
    </w:p>
    <w:p w:rsidR="00EA30B3" w:rsidRPr="0070420E" w:rsidRDefault="00EA30B3" w:rsidP="005B42BB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сумм, уплаченных покупателем в бюджет на основании решений (требований) налоговых органов о доначислении НДС (в том числе решений об отказе в применении налоговых вычетов),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который был уплачен Поставщику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в составе цены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Товара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либо решений об уплате этого НДС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Покупателем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в бюджет, решений (требований) об уплате пеней и штрафов на указанный размер </w:t>
      </w:r>
      <w:proofErr w:type="spellStart"/>
      <w:r w:rsidRPr="0070420E">
        <w:rPr>
          <w:rFonts w:ascii="Times New Roman" w:eastAsia="Times New Roman" w:hAnsi="Times New Roman" w:cs="Times New Roman"/>
          <w:sz w:val="20"/>
          <w:szCs w:val="20"/>
        </w:rPr>
        <w:t>доначисленного</w:t>
      </w:r>
      <w:proofErr w:type="spell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НДС;</w:t>
      </w:r>
      <w:proofErr w:type="gramEnd"/>
    </w:p>
    <w:p w:rsidR="00EA30B3" w:rsidRDefault="00EA30B3" w:rsidP="005B42BB">
      <w:pPr>
        <w:numPr>
          <w:ilvl w:val="0"/>
          <w:numId w:val="44"/>
        </w:numPr>
        <w:tabs>
          <w:tab w:val="left" w:pos="0"/>
        </w:tabs>
        <w:snapToGrid/>
        <w:ind w:left="0" w:firstLine="0"/>
        <w:jc w:val="both"/>
      </w:pPr>
      <w:r>
        <w:t>сумм, возмещенных Покупателем</w:t>
      </w:r>
      <w:r w:rsidRPr="0070420E">
        <w:t xml:space="preserve"> иным лицам, прямо или косвенно приобретшим </w:t>
      </w:r>
      <w:r>
        <w:t>Товар у Покупателя</w:t>
      </w:r>
      <w:r w:rsidRPr="0070420E">
        <w:t xml:space="preserve">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70420E">
        <w:t>доначисленного</w:t>
      </w:r>
      <w:proofErr w:type="spellEnd"/>
      <w:r w:rsidRPr="0070420E">
        <w:t xml:space="preserve"> НДС)</w:t>
      </w:r>
      <w:r>
        <w:t>.</w:t>
      </w:r>
    </w:p>
    <w:p w:rsidR="00EA30B3" w:rsidRPr="00EA30B3" w:rsidRDefault="00EA30B3" w:rsidP="00EA30B3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0" w:line="250" w:lineRule="exact"/>
        <w:ind w:left="0" w:firstLine="0"/>
        <w:contextualSpacing/>
        <w:jc w:val="both"/>
        <w:rPr>
          <w:sz w:val="20"/>
          <w:szCs w:val="20"/>
        </w:rPr>
      </w:pPr>
      <w:r w:rsidRPr="00EA30B3">
        <w:rPr>
          <w:rFonts w:eastAsia="Times New Roman"/>
          <w:sz w:val="20"/>
          <w:szCs w:val="20"/>
        </w:rPr>
        <w:t xml:space="preserve"> Поставщик, нарушивший изложенные в Договоре гарантии и заверения, возмещает Покупателю помимо указанных в пункте </w:t>
      </w:r>
      <w:r>
        <w:rPr>
          <w:rFonts w:eastAsia="Times New Roman"/>
          <w:sz w:val="20"/>
          <w:szCs w:val="20"/>
        </w:rPr>
        <w:t xml:space="preserve">8.9 </w:t>
      </w:r>
      <w:r w:rsidRPr="00EA30B3">
        <w:rPr>
          <w:rFonts w:eastAsia="Times New Roman"/>
          <w:sz w:val="20"/>
          <w:szCs w:val="20"/>
        </w:rPr>
        <w:t xml:space="preserve">сумм, все убытки, вызванные таким нарушением (в том числе </w:t>
      </w:r>
      <w:proofErr w:type="spellStart"/>
      <w:r w:rsidRPr="00EA30B3">
        <w:rPr>
          <w:rFonts w:eastAsia="Times New Roman"/>
          <w:sz w:val="20"/>
          <w:szCs w:val="20"/>
        </w:rPr>
        <w:t>доначисленный</w:t>
      </w:r>
      <w:proofErr w:type="spellEnd"/>
      <w:r w:rsidRPr="00EA30B3">
        <w:rPr>
          <w:rFonts w:eastAsia="Times New Roman"/>
          <w:sz w:val="20"/>
          <w:szCs w:val="20"/>
        </w:rPr>
        <w:t xml:space="preserve"> НДС, налог на прибыль, штрафы, пени и т. д.) в 5-дневный срок с момента получения от Покупателя соответствующего требования.</w:t>
      </w:r>
    </w:p>
    <w:p w:rsidR="00EA30B3" w:rsidRPr="0070420E" w:rsidRDefault="00EA30B3" w:rsidP="00EA30B3">
      <w:pPr>
        <w:pStyle w:val="normal"/>
        <w:tabs>
          <w:tab w:val="left" w:pos="851"/>
        </w:tabs>
        <w:spacing w:after="120" w:line="240" w:lineRule="auto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Кроме того, Поставщик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обязан:</w:t>
      </w:r>
    </w:p>
    <w:p w:rsidR="00EA30B3" w:rsidRPr="0070420E" w:rsidRDefault="00EA30B3" w:rsidP="005B42BB">
      <w:pPr>
        <w:pStyle w:val="normal"/>
        <w:numPr>
          <w:ilvl w:val="0"/>
          <w:numId w:val="44"/>
        </w:numPr>
        <w:tabs>
          <w:tab w:val="left" w:pos="0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в случае не оформления/ненадлежащего оформления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Поставщиком 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>любого из первичных докум</w:t>
      </w:r>
      <w:r>
        <w:rPr>
          <w:rFonts w:ascii="Times New Roman" w:eastAsia="Times New Roman" w:hAnsi="Times New Roman" w:cs="Times New Roman"/>
          <w:sz w:val="20"/>
          <w:szCs w:val="20"/>
        </w:rPr>
        <w:t>ентов, предусмотренных Договором,  уплатить Покупателю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штраф в размере 100 000 рублей за каждый не оформленный/</w:t>
      </w:r>
      <w:proofErr w:type="spellStart"/>
      <w:r w:rsidRPr="0070420E">
        <w:rPr>
          <w:rFonts w:ascii="Times New Roman" w:eastAsia="Times New Roman" w:hAnsi="Times New Roman" w:cs="Times New Roman"/>
          <w:sz w:val="20"/>
          <w:szCs w:val="20"/>
        </w:rPr>
        <w:t>ненадлежаще</w:t>
      </w:r>
      <w:proofErr w:type="spell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оформленный документ.</w:t>
      </w:r>
    </w:p>
    <w:p w:rsidR="00EA30B3" w:rsidRDefault="00EA30B3" w:rsidP="005B42BB">
      <w:pPr>
        <w:pStyle w:val="normal"/>
        <w:numPr>
          <w:ilvl w:val="0"/>
          <w:numId w:val="44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0420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в случае </w:t>
      </w:r>
      <w:proofErr w:type="spellStart"/>
      <w:r w:rsidRPr="0070420E">
        <w:rPr>
          <w:rFonts w:ascii="Times New Roman" w:eastAsia="Times New Roman" w:hAnsi="Times New Roman" w:cs="Times New Roman"/>
          <w:sz w:val="20"/>
          <w:szCs w:val="20"/>
        </w:rPr>
        <w:t>непредоставления</w:t>
      </w:r>
      <w:proofErr w:type="spellEnd"/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 оригиналов счетов-фактур, оригиналов первичных документов, в </w:t>
      </w:r>
      <w:r>
        <w:rPr>
          <w:rFonts w:ascii="Times New Roman" w:eastAsia="Times New Roman" w:hAnsi="Times New Roman" w:cs="Times New Roman"/>
          <w:sz w:val="20"/>
          <w:szCs w:val="20"/>
        </w:rPr>
        <w:t>сроки, предусмотренные Договором, уплатить Покупателю</w:t>
      </w:r>
      <w:r w:rsidRPr="0070420E">
        <w:rPr>
          <w:rFonts w:ascii="Times New Roman" w:eastAsia="Times New Roman" w:hAnsi="Times New Roman" w:cs="Times New Roman"/>
          <w:sz w:val="20"/>
          <w:szCs w:val="20"/>
        </w:rPr>
        <w:t xml:space="preserve"> штраф в размере 10% от стоимости, указанной в счетах-фактурах и первичных документах.</w:t>
      </w:r>
    </w:p>
    <w:p w:rsidR="00EA30B3" w:rsidRPr="00EA30B3" w:rsidRDefault="00EA30B3" w:rsidP="00464171">
      <w:pPr>
        <w:pStyle w:val="a6"/>
        <w:numPr>
          <w:ilvl w:val="1"/>
          <w:numId w:val="16"/>
        </w:numPr>
        <w:shd w:val="clear" w:color="auto" w:fill="auto"/>
        <w:tabs>
          <w:tab w:val="left" w:pos="426"/>
          <w:tab w:val="left" w:pos="1515"/>
        </w:tabs>
        <w:spacing w:before="0" w:after="0" w:line="250" w:lineRule="exact"/>
        <w:ind w:left="0" w:firstLine="0"/>
        <w:contextualSpacing/>
        <w:jc w:val="both"/>
        <w:rPr>
          <w:rFonts w:eastAsia="Times New Roman"/>
          <w:sz w:val="20"/>
          <w:szCs w:val="20"/>
          <w:lang w:eastAsia="en-US"/>
        </w:rPr>
      </w:pPr>
      <w:r w:rsidRPr="00EA30B3">
        <w:rPr>
          <w:rFonts w:eastAsia="Times New Roman"/>
          <w:sz w:val="20"/>
          <w:szCs w:val="20"/>
          <w:lang w:eastAsia="en-US"/>
        </w:rPr>
        <w:t>В случае уступки права требования Поставщиком третьему лицу в нарушение п.</w:t>
      </w:r>
      <w:r>
        <w:rPr>
          <w:rFonts w:eastAsia="Times New Roman"/>
          <w:sz w:val="20"/>
          <w:szCs w:val="20"/>
          <w:lang w:eastAsia="en-US"/>
        </w:rPr>
        <w:t xml:space="preserve"> 8.10. </w:t>
      </w:r>
      <w:r w:rsidRPr="00EA30B3">
        <w:rPr>
          <w:rFonts w:eastAsia="Times New Roman"/>
          <w:sz w:val="20"/>
          <w:szCs w:val="20"/>
          <w:lang w:eastAsia="en-US"/>
        </w:rPr>
        <w:t>Договора – Поставщик уплачивает Покупателю штраф в размере 10 000 000,00 руб.</w:t>
      </w:r>
    </w:p>
    <w:p w:rsidR="00464EEE" w:rsidRPr="00EA30B3" w:rsidRDefault="00464EEE" w:rsidP="00464171">
      <w:pPr>
        <w:pStyle w:val="a6"/>
        <w:shd w:val="clear" w:color="auto" w:fill="auto"/>
        <w:tabs>
          <w:tab w:val="left" w:pos="426"/>
          <w:tab w:val="left" w:pos="1515"/>
        </w:tabs>
        <w:spacing w:before="0" w:after="0" w:line="250" w:lineRule="exact"/>
        <w:contextualSpacing/>
        <w:jc w:val="both"/>
        <w:rPr>
          <w:sz w:val="22"/>
          <w:szCs w:val="22"/>
        </w:rPr>
      </w:pP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6" w:line="210" w:lineRule="exact"/>
        <w:jc w:val="center"/>
        <w:rPr>
          <w:sz w:val="22"/>
          <w:szCs w:val="22"/>
        </w:rPr>
      </w:pPr>
      <w:bookmarkStart w:id="9" w:name="bookmark10"/>
      <w:r w:rsidRPr="00D51953">
        <w:rPr>
          <w:sz w:val="22"/>
          <w:szCs w:val="22"/>
        </w:rPr>
        <w:t>9. Форс-мажорные обстоятельства</w:t>
      </w:r>
      <w:bookmarkEnd w:id="9"/>
    </w:p>
    <w:p w:rsidR="001565E1" w:rsidRPr="00D51953" w:rsidRDefault="001565E1" w:rsidP="00CC06EA">
      <w:pPr>
        <w:pStyle w:val="a6"/>
        <w:shd w:val="clear" w:color="auto" w:fill="auto"/>
        <w:tabs>
          <w:tab w:val="left" w:pos="426"/>
        </w:tabs>
        <w:spacing w:before="0" w:after="0" w:line="245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9.1. Стороны принимают общепризнанные обстоятельства форс-мажора, к которым относятся: стихийные бедствия, военные действия, гражданские беспорядки, повлекшие невозможность исполнения Договора и иные, не зависящие от волеизъявления Сторон обстоятельства, за исключением забастовок. Стороны освобождаются от ответственности за неисполнение либо ненадлежащее исполнение принятых на себя по Договору обязательств, если такое неисполнение явилось следствием действия форс-мажорных обстоятельств. Стороны уведомляют друг друга о наступлении форс-мажорных обстоятельств в течение 3 (Три) рабочих дней </w:t>
      </w:r>
      <w:proofErr w:type="gramStart"/>
      <w:r w:rsidRPr="00D51953">
        <w:rPr>
          <w:sz w:val="22"/>
          <w:szCs w:val="22"/>
        </w:rPr>
        <w:t>с даты наступления</w:t>
      </w:r>
      <w:proofErr w:type="gramEnd"/>
      <w:r w:rsidRPr="00D51953">
        <w:rPr>
          <w:sz w:val="22"/>
          <w:szCs w:val="22"/>
        </w:rPr>
        <w:t xml:space="preserve"> таких обстоятельств.</w:t>
      </w:r>
    </w:p>
    <w:p w:rsidR="001565E1" w:rsidRPr="00D51953" w:rsidRDefault="001565E1" w:rsidP="00CC06EA">
      <w:pPr>
        <w:pStyle w:val="a6"/>
        <w:numPr>
          <w:ilvl w:val="0"/>
          <w:numId w:val="12"/>
        </w:numPr>
        <w:shd w:val="clear" w:color="auto" w:fill="auto"/>
        <w:tabs>
          <w:tab w:val="left" w:pos="426"/>
          <w:tab w:val="left" w:pos="1475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Стороны пришли к соглашению, что необходимым и достаточным документом для подтверждения даты наступления, характера и продолжительности действия </w:t>
      </w:r>
      <w:proofErr w:type="gramStart"/>
      <w:r w:rsidRPr="00D51953">
        <w:rPr>
          <w:sz w:val="22"/>
          <w:szCs w:val="22"/>
        </w:rPr>
        <w:t>форс</w:t>
      </w:r>
      <w:proofErr w:type="gramEnd"/>
      <w:r w:rsidRPr="00D51953">
        <w:rPr>
          <w:sz w:val="22"/>
          <w:szCs w:val="22"/>
        </w:rPr>
        <w:t>- 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1565E1" w:rsidRPr="00D51953" w:rsidRDefault="001565E1" w:rsidP="00CC06EA">
      <w:pPr>
        <w:pStyle w:val="a6"/>
        <w:numPr>
          <w:ilvl w:val="0"/>
          <w:numId w:val="12"/>
        </w:numPr>
        <w:shd w:val="clear" w:color="auto" w:fill="auto"/>
        <w:tabs>
          <w:tab w:val="left" w:pos="426"/>
          <w:tab w:val="left" w:pos="1475"/>
        </w:tabs>
        <w:spacing w:before="0" w:after="212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Форс-мажорные обстоятельства, длящиеся более 3 (Три) календарных месяцев подряд, могут служить основанием для одностороннего отказа от исполнения Договора с урегулированием взаимных расчетов не позднее 20 (Двадцать) рабочих дней </w:t>
      </w:r>
      <w:proofErr w:type="gramStart"/>
      <w:r w:rsidRPr="00D51953">
        <w:rPr>
          <w:sz w:val="22"/>
          <w:szCs w:val="22"/>
        </w:rPr>
        <w:t>с даты расторжения</w:t>
      </w:r>
      <w:proofErr w:type="gramEnd"/>
      <w:r w:rsidRPr="00D51953">
        <w:rPr>
          <w:sz w:val="22"/>
          <w:szCs w:val="22"/>
        </w:rPr>
        <w:t xml:space="preserve"> Договора.</w:t>
      </w: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6" w:line="210" w:lineRule="exact"/>
        <w:jc w:val="center"/>
        <w:rPr>
          <w:sz w:val="22"/>
          <w:szCs w:val="22"/>
        </w:rPr>
      </w:pPr>
      <w:bookmarkStart w:id="10" w:name="bookmark11"/>
      <w:r w:rsidRPr="00D51953">
        <w:rPr>
          <w:sz w:val="22"/>
          <w:szCs w:val="22"/>
        </w:rPr>
        <w:t>10. Порядок разрешения споров</w:t>
      </w:r>
      <w:bookmarkEnd w:id="10"/>
    </w:p>
    <w:p w:rsidR="001565E1" w:rsidRPr="00D51953" w:rsidRDefault="001565E1" w:rsidP="00CC06EA">
      <w:pPr>
        <w:pStyle w:val="a6"/>
        <w:shd w:val="clear" w:color="auto" w:fill="auto"/>
        <w:spacing w:before="0" w:after="212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10.1. Все споры или разногласия, возникшие между Сторонами по Договору, разрешаются путем переговоров. В случае не достижения согласия в течение </w:t>
      </w:r>
      <w:r w:rsidR="007B4DE6" w:rsidRPr="00D51953">
        <w:rPr>
          <w:sz w:val="22"/>
          <w:szCs w:val="22"/>
        </w:rPr>
        <w:t>3</w:t>
      </w:r>
      <w:r w:rsidRPr="00D51953">
        <w:rPr>
          <w:sz w:val="22"/>
          <w:szCs w:val="22"/>
        </w:rPr>
        <w:t>0 (Тридцать) календарных дней с момента направления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Красноярского края.</w:t>
      </w: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2" w:line="210" w:lineRule="exact"/>
        <w:jc w:val="center"/>
        <w:rPr>
          <w:sz w:val="22"/>
          <w:szCs w:val="22"/>
        </w:rPr>
      </w:pPr>
      <w:bookmarkStart w:id="11" w:name="bookmark12"/>
      <w:r w:rsidRPr="00D51953">
        <w:rPr>
          <w:sz w:val="22"/>
          <w:szCs w:val="22"/>
        </w:rPr>
        <w:t>11. Срок действия Договора</w:t>
      </w:r>
      <w:bookmarkEnd w:id="11"/>
    </w:p>
    <w:p w:rsidR="001565E1" w:rsidRPr="00D51953" w:rsidRDefault="00A4085B" w:rsidP="00CC06EA">
      <w:pPr>
        <w:pStyle w:val="a6"/>
        <w:shd w:val="clear" w:color="auto" w:fill="auto"/>
        <w:spacing w:before="0" w:after="212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11.1. Договор вступает в силу </w:t>
      </w:r>
      <w:proofErr w:type="gramStart"/>
      <w:r w:rsidRPr="00D51953">
        <w:rPr>
          <w:sz w:val="22"/>
          <w:szCs w:val="22"/>
        </w:rPr>
        <w:t xml:space="preserve">с </w:t>
      </w:r>
      <w:r w:rsidR="001565E1" w:rsidRPr="00D51953">
        <w:rPr>
          <w:sz w:val="22"/>
          <w:szCs w:val="22"/>
        </w:rPr>
        <w:t>даты</w:t>
      </w:r>
      <w:proofErr w:type="gramEnd"/>
      <w:r w:rsidR="001565E1" w:rsidRPr="00D51953">
        <w:rPr>
          <w:sz w:val="22"/>
          <w:szCs w:val="22"/>
        </w:rPr>
        <w:t xml:space="preserve"> его подписания Сторонами и действует по</w:t>
      </w:r>
      <w:r w:rsidR="004A64D3" w:rsidRPr="00D51953">
        <w:rPr>
          <w:sz w:val="22"/>
          <w:szCs w:val="22"/>
        </w:rPr>
        <w:t xml:space="preserve"> 31 </w:t>
      </w:r>
      <w:r w:rsidR="00872AEC" w:rsidRPr="00D51953">
        <w:rPr>
          <w:color w:val="000000" w:themeColor="text1"/>
          <w:sz w:val="22"/>
          <w:szCs w:val="22"/>
        </w:rPr>
        <w:t>декабр</w:t>
      </w:r>
      <w:r w:rsidR="004A64D3" w:rsidRPr="00D51953">
        <w:rPr>
          <w:color w:val="000000" w:themeColor="text1"/>
          <w:sz w:val="22"/>
          <w:szCs w:val="22"/>
        </w:rPr>
        <w:t>я</w:t>
      </w:r>
      <w:r w:rsidR="00872AEC" w:rsidRPr="00D51953">
        <w:rPr>
          <w:color w:val="000000" w:themeColor="text1"/>
          <w:sz w:val="22"/>
          <w:szCs w:val="22"/>
        </w:rPr>
        <w:t xml:space="preserve"> </w:t>
      </w:r>
      <w:r w:rsidR="006830B1">
        <w:rPr>
          <w:color w:val="000000" w:themeColor="text1"/>
          <w:sz w:val="22"/>
          <w:szCs w:val="22"/>
        </w:rPr>
        <w:t>2022</w:t>
      </w:r>
      <w:r w:rsidR="00B41B6E" w:rsidRPr="00D51953">
        <w:rPr>
          <w:color w:val="000000" w:themeColor="text1"/>
          <w:sz w:val="22"/>
          <w:szCs w:val="22"/>
        </w:rPr>
        <w:t xml:space="preserve"> </w:t>
      </w:r>
      <w:r w:rsidR="001565E1" w:rsidRPr="00D51953">
        <w:rPr>
          <w:color w:val="000000" w:themeColor="text1"/>
          <w:sz w:val="22"/>
          <w:szCs w:val="22"/>
        </w:rPr>
        <w:t>года</w:t>
      </w:r>
      <w:r w:rsidR="001565E1" w:rsidRPr="00D51953">
        <w:rPr>
          <w:sz w:val="22"/>
          <w:szCs w:val="22"/>
        </w:rPr>
        <w:t xml:space="preserve"> включительно. Прекращение срока действия Договора не освобождает Поставщика от исполнения обязательства по поставке Товара, </w:t>
      </w:r>
      <w:r w:rsidR="007B4DE6" w:rsidRPr="00D51953">
        <w:rPr>
          <w:sz w:val="22"/>
          <w:szCs w:val="22"/>
        </w:rPr>
        <w:t>указанного Покупателем Заявках, направляемых в период, указанный в п. 1.3. Договора</w:t>
      </w:r>
      <w:r w:rsidR="001565E1" w:rsidRPr="00D51953">
        <w:rPr>
          <w:sz w:val="22"/>
          <w:szCs w:val="22"/>
        </w:rPr>
        <w:t>, а также от предусмотренной Договором ответственности за ненадлежащее их исполнение, включая ответственность за недопоставку и просрочку поставки.</w:t>
      </w: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2" w:line="210" w:lineRule="exact"/>
        <w:jc w:val="center"/>
        <w:rPr>
          <w:sz w:val="22"/>
          <w:szCs w:val="22"/>
        </w:rPr>
      </w:pPr>
      <w:bookmarkStart w:id="12" w:name="bookmark13"/>
      <w:r w:rsidRPr="00D51953">
        <w:rPr>
          <w:sz w:val="22"/>
          <w:szCs w:val="22"/>
        </w:rPr>
        <w:t xml:space="preserve">12. </w:t>
      </w:r>
      <w:proofErr w:type="spellStart"/>
      <w:r w:rsidRPr="00D51953">
        <w:rPr>
          <w:sz w:val="22"/>
          <w:szCs w:val="22"/>
        </w:rPr>
        <w:t>Антикоррупционная</w:t>
      </w:r>
      <w:proofErr w:type="spellEnd"/>
      <w:r w:rsidRPr="00D51953">
        <w:rPr>
          <w:sz w:val="22"/>
          <w:szCs w:val="22"/>
        </w:rPr>
        <w:t xml:space="preserve"> оговорка</w:t>
      </w:r>
      <w:bookmarkEnd w:id="12"/>
    </w:p>
    <w:p w:rsidR="001565E1" w:rsidRPr="00D51953" w:rsidRDefault="001565E1" w:rsidP="00CC06EA">
      <w:pPr>
        <w:pStyle w:val="a6"/>
        <w:numPr>
          <w:ilvl w:val="0"/>
          <w:numId w:val="13"/>
        </w:numPr>
        <w:shd w:val="clear" w:color="auto" w:fill="auto"/>
        <w:tabs>
          <w:tab w:val="left" w:pos="426"/>
          <w:tab w:val="left" w:pos="1475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При исполнении своих </w:t>
      </w:r>
      <w:proofErr w:type="gramStart"/>
      <w:r w:rsidRPr="00D51953">
        <w:rPr>
          <w:sz w:val="22"/>
          <w:szCs w:val="22"/>
        </w:rPr>
        <w:t>обязательств</w:t>
      </w:r>
      <w:proofErr w:type="gramEnd"/>
      <w:r w:rsidRPr="00D51953">
        <w:rPr>
          <w:sz w:val="22"/>
          <w:szCs w:val="22"/>
        </w:rPr>
        <w:t xml:space="preserve"> но Договору Стороны, их </w:t>
      </w:r>
      <w:proofErr w:type="spellStart"/>
      <w:r w:rsidRPr="00D51953">
        <w:rPr>
          <w:sz w:val="22"/>
          <w:szCs w:val="22"/>
        </w:rPr>
        <w:t>а</w:t>
      </w:r>
      <w:r w:rsidRPr="00D51953">
        <w:rPr>
          <w:color w:val="252525"/>
          <w:sz w:val="22"/>
          <w:szCs w:val="22"/>
          <w:shd w:val="clear" w:color="auto" w:fill="FFFFFF"/>
        </w:rPr>
        <w:t>ффилированные</w:t>
      </w:r>
      <w:proofErr w:type="spellEnd"/>
      <w:r w:rsidRPr="00D51953">
        <w:rPr>
          <w:color w:val="252525"/>
          <w:sz w:val="22"/>
          <w:szCs w:val="22"/>
          <w:shd w:val="clear" w:color="auto" w:fill="FFFFFF"/>
        </w:rPr>
        <w:t xml:space="preserve"> лица</w:t>
      </w:r>
      <w:r w:rsidRPr="00D51953">
        <w:rPr>
          <w:sz w:val="22"/>
          <w:szCs w:val="22"/>
        </w:rPr>
        <w:t>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565E1" w:rsidRPr="00D51953" w:rsidRDefault="001565E1" w:rsidP="00CC06EA">
      <w:pPr>
        <w:pStyle w:val="a6"/>
        <w:numPr>
          <w:ilvl w:val="0"/>
          <w:numId w:val="13"/>
        </w:numPr>
        <w:shd w:val="clear" w:color="auto" w:fill="auto"/>
        <w:tabs>
          <w:tab w:val="left" w:pos="426"/>
          <w:tab w:val="left" w:pos="1470"/>
        </w:tabs>
        <w:spacing w:before="0" w:after="0" w:line="250" w:lineRule="exact"/>
        <w:jc w:val="both"/>
        <w:rPr>
          <w:sz w:val="22"/>
          <w:szCs w:val="22"/>
        </w:rPr>
      </w:pPr>
      <w:proofErr w:type="gramStart"/>
      <w:r w:rsidRPr="00D51953">
        <w:rPr>
          <w:sz w:val="22"/>
          <w:szCs w:val="22"/>
        </w:rPr>
        <w:t xml:space="preserve">При исполнении своих обязательств по Договору Стороны, их </w:t>
      </w:r>
      <w:proofErr w:type="spellStart"/>
      <w:r w:rsidRPr="00D51953">
        <w:rPr>
          <w:sz w:val="22"/>
          <w:szCs w:val="22"/>
        </w:rPr>
        <w:t>аффилированные</w:t>
      </w:r>
      <w:proofErr w:type="spellEnd"/>
      <w:r w:rsidRPr="00D51953">
        <w:rPr>
          <w:sz w:val="22"/>
          <w:szCs w:val="22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1565E1" w:rsidRPr="00D51953" w:rsidRDefault="001565E1" w:rsidP="00CC06EA">
      <w:pPr>
        <w:pStyle w:val="a6"/>
        <w:numPr>
          <w:ilvl w:val="0"/>
          <w:numId w:val="13"/>
        </w:numPr>
        <w:shd w:val="clear" w:color="auto" w:fill="auto"/>
        <w:tabs>
          <w:tab w:val="left" w:pos="426"/>
          <w:tab w:val="left" w:pos="1470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об этом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10 (Десять) рабочих дней </w:t>
      </w:r>
      <w:proofErr w:type="gramStart"/>
      <w:r w:rsidRPr="00D51953">
        <w:rPr>
          <w:sz w:val="22"/>
          <w:szCs w:val="22"/>
        </w:rPr>
        <w:t>с даты направления</w:t>
      </w:r>
      <w:proofErr w:type="gramEnd"/>
      <w:r w:rsidRPr="00D51953">
        <w:rPr>
          <w:sz w:val="22"/>
          <w:szCs w:val="22"/>
        </w:rPr>
        <w:t xml:space="preserve"> письменного уведомления.</w:t>
      </w:r>
    </w:p>
    <w:p w:rsidR="001565E1" w:rsidRPr="00D51953" w:rsidRDefault="001565E1" w:rsidP="00CC06EA">
      <w:pPr>
        <w:pStyle w:val="a6"/>
        <w:numPr>
          <w:ilvl w:val="0"/>
          <w:numId w:val="13"/>
        </w:numPr>
        <w:shd w:val="clear" w:color="auto" w:fill="auto"/>
        <w:tabs>
          <w:tab w:val="left" w:pos="426"/>
          <w:tab w:val="left" w:pos="1475"/>
        </w:tabs>
        <w:spacing w:before="0" w:after="0" w:line="240" w:lineRule="auto"/>
        <w:jc w:val="both"/>
        <w:rPr>
          <w:sz w:val="22"/>
          <w:szCs w:val="22"/>
        </w:rPr>
      </w:pPr>
      <w:proofErr w:type="gramStart"/>
      <w:r w:rsidRPr="00D51953">
        <w:rPr>
          <w:sz w:val="22"/>
          <w:szCs w:val="22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Договора контрагентом, его </w:t>
      </w:r>
      <w:proofErr w:type="spellStart"/>
      <w:r w:rsidRPr="00D51953">
        <w:rPr>
          <w:sz w:val="22"/>
          <w:szCs w:val="22"/>
        </w:rPr>
        <w:t>аффилированными</w:t>
      </w:r>
      <w:proofErr w:type="spellEnd"/>
      <w:r w:rsidRPr="00D51953">
        <w:rPr>
          <w:sz w:val="22"/>
          <w:szCs w:val="22"/>
        </w:rPr>
        <w:t xml:space="preserve">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</w:t>
      </w:r>
      <w:r w:rsidRPr="00D51953">
        <w:rPr>
          <w:sz w:val="22"/>
          <w:szCs w:val="22"/>
        </w:rPr>
        <w:lastRenderedPageBreak/>
        <w:t>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D51953">
        <w:rPr>
          <w:sz w:val="22"/>
          <w:szCs w:val="22"/>
        </w:rPr>
        <w:t xml:space="preserve"> легализации (отмыванию) доходов, полученных преступным путем.</w:t>
      </w:r>
    </w:p>
    <w:p w:rsidR="001565E1" w:rsidRPr="00D51953" w:rsidRDefault="001565E1" w:rsidP="00CC06EA">
      <w:pPr>
        <w:pStyle w:val="a6"/>
        <w:numPr>
          <w:ilvl w:val="0"/>
          <w:numId w:val="13"/>
        </w:numPr>
        <w:shd w:val="clear" w:color="auto" w:fill="auto"/>
        <w:spacing w:before="0" w:after="212" w:line="240" w:lineRule="auto"/>
        <w:contextualSpacing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В случае нарушения одной Стороной обязательств воздерживаться от запрещенных в настоящем разделе действий и/или неполучения другой Стороной в установленный настоящим разделом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D51953">
        <w:rPr>
          <w:sz w:val="22"/>
          <w:szCs w:val="22"/>
        </w:rPr>
        <w:t>был</w:t>
      </w:r>
      <w:proofErr w:type="gramEnd"/>
      <w:r w:rsidRPr="00D51953">
        <w:rPr>
          <w:sz w:val="22"/>
          <w:szCs w:val="22"/>
        </w:rPr>
        <w:t xml:space="preserve"> расторгнут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216" w:line="210" w:lineRule="exact"/>
        <w:jc w:val="center"/>
        <w:rPr>
          <w:sz w:val="22"/>
          <w:szCs w:val="22"/>
        </w:rPr>
      </w:pPr>
      <w:bookmarkStart w:id="13" w:name="bookmark14"/>
      <w:r w:rsidRPr="00D51953">
        <w:rPr>
          <w:sz w:val="22"/>
          <w:szCs w:val="22"/>
        </w:rPr>
        <w:t>13. Дополнительные и особые условия</w:t>
      </w:r>
      <w:bookmarkEnd w:id="13"/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Во время действия Договора он может быть </w:t>
      </w:r>
      <w:proofErr w:type="gramStart"/>
      <w:r w:rsidRPr="00D51953">
        <w:rPr>
          <w:sz w:val="22"/>
          <w:szCs w:val="22"/>
        </w:rPr>
        <w:t>дополнен и изменен</w:t>
      </w:r>
      <w:proofErr w:type="gramEnd"/>
      <w:r w:rsidRPr="00D51953">
        <w:rPr>
          <w:sz w:val="22"/>
          <w:szCs w:val="22"/>
        </w:rPr>
        <w:t xml:space="preserve"> Сторонами. Все дополнения и изменения имеют силу, если они </w:t>
      </w:r>
      <w:proofErr w:type="gramStart"/>
      <w:r w:rsidRPr="00D51953">
        <w:rPr>
          <w:sz w:val="22"/>
          <w:szCs w:val="22"/>
        </w:rPr>
        <w:t>составлены в письменной форме и подписаны</w:t>
      </w:r>
      <w:proofErr w:type="gramEnd"/>
      <w:r w:rsidRPr="00D51953">
        <w:rPr>
          <w:sz w:val="22"/>
          <w:szCs w:val="22"/>
        </w:rPr>
        <w:t xml:space="preserve"> уполномоченными представителями Сторон.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proofErr w:type="gramStart"/>
      <w:r w:rsidRPr="00D51953">
        <w:rPr>
          <w:sz w:val="22"/>
          <w:szCs w:val="22"/>
        </w:rPr>
        <w:t xml:space="preserve">Приложения, дополнения, дополнительные соглашения, </w:t>
      </w:r>
      <w:r w:rsidR="0083211E" w:rsidRPr="00D51953">
        <w:rPr>
          <w:sz w:val="22"/>
          <w:szCs w:val="22"/>
        </w:rPr>
        <w:t xml:space="preserve">Заявки и </w:t>
      </w:r>
      <w:r w:rsidRPr="00D51953">
        <w:rPr>
          <w:sz w:val="22"/>
          <w:szCs w:val="22"/>
        </w:rPr>
        <w:t>иные документы, имеющие отношение к исполнению Сторонами обязательств по Договору могут быть переданы Сторонами друг другу средствами факсимильной связи,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(Семь) календарных дней с даты их подписания.</w:t>
      </w:r>
      <w:proofErr w:type="gramEnd"/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Сторона, в адрес которой направлены письма и акты другой Стороной, обязана дать письменный ответ в течение 15 (Пятнадцать) календарных дней со дня их получения, в случае если иной срок не определен Договором.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Все Приложения, дополнения, дополнительные соглашения, подписанные Сторонами</w:t>
      </w:r>
      <w:r w:rsidR="001526A3" w:rsidRPr="00D51953">
        <w:rPr>
          <w:sz w:val="22"/>
          <w:szCs w:val="22"/>
        </w:rPr>
        <w:t xml:space="preserve"> и скрепленные печатями, а также подписанные Покупателем </w:t>
      </w:r>
      <w:r w:rsidR="0083211E" w:rsidRPr="00D51953">
        <w:rPr>
          <w:sz w:val="22"/>
          <w:szCs w:val="22"/>
        </w:rPr>
        <w:t>З</w:t>
      </w:r>
      <w:r w:rsidR="001526A3" w:rsidRPr="00D51953">
        <w:rPr>
          <w:sz w:val="22"/>
          <w:szCs w:val="22"/>
        </w:rPr>
        <w:t>аявки -</w:t>
      </w:r>
      <w:r w:rsidRPr="00D51953">
        <w:rPr>
          <w:sz w:val="22"/>
          <w:szCs w:val="22"/>
        </w:rPr>
        <w:t xml:space="preserve"> являются неотъемлемыми частями Договора.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В случае изменения адреса, банковских и иных реквизитов одной Стороны она обязана незамедлительно уведомить об этом другую Сторону путем направления уведомления, подписанного руководителем Стороны и заверенного печатью Стороны, С момента получения указанное уведомление будет являться неотъемлемой частью Договора. В случае неисполнения указанного обязательства одной из Сторон другая Сторона не несет ответственности за вызванные таким неисполнением последствия.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Информация, документы, а также любое уведомление или сообщение (далее -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1565E1" w:rsidRPr="00D51953" w:rsidRDefault="001565E1" w:rsidP="00CC06EA">
      <w:pPr>
        <w:pStyle w:val="a6"/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 использовании факсимильной связи - дата и время, указанные в отчете о доставке сообщения факсимильного аппарата передающей Стороны, при условии, что принимающая Сторона по факсимильной связи подтвердила получение сообщения;</w:t>
      </w:r>
    </w:p>
    <w:p w:rsidR="001565E1" w:rsidRPr="00D51953" w:rsidRDefault="001565E1" w:rsidP="00CC06EA">
      <w:pPr>
        <w:pStyle w:val="a6"/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 использовании электронных сре</w:t>
      </w:r>
      <w:proofErr w:type="gramStart"/>
      <w:r w:rsidRPr="00D51953">
        <w:rPr>
          <w:sz w:val="22"/>
          <w:szCs w:val="22"/>
        </w:rPr>
        <w:t>дств св</w:t>
      </w:r>
      <w:proofErr w:type="gramEnd"/>
      <w:r w:rsidRPr="00D51953">
        <w:rPr>
          <w:sz w:val="22"/>
          <w:szCs w:val="22"/>
        </w:rPr>
        <w:t>язи (адреса электронной почты указаны в разделе 14 Договора) - дата и время, подтверждающие доставку/прочтение направленного сообщения адресату;</w:t>
      </w:r>
    </w:p>
    <w:p w:rsidR="001565E1" w:rsidRPr="00D51953" w:rsidRDefault="001565E1" w:rsidP="00CC06EA">
      <w:pPr>
        <w:pStyle w:val="a6"/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 использовании почтовой связи - дата, указанная в уведомлении о вручении почтового отправления;</w:t>
      </w:r>
    </w:p>
    <w:p w:rsidR="001565E1" w:rsidRPr="00D51953" w:rsidRDefault="001565E1" w:rsidP="00CC06EA">
      <w:pPr>
        <w:pStyle w:val="a6"/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 использовании телеграфной связи - дата и время, указанные в уведомлении о вручении телеграммы;</w:t>
      </w:r>
    </w:p>
    <w:p w:rsidR="001565E1" w:rsidRPr="00D51953" w:rsidRDefault="001565E1" w:rsidP="00CC06EA">
      <w:pPr>
        <w:pStyle w:val="a6"/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 использовании доставки курьером - дата и время проставления Стороной - получателем отметки о получении сообщения.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Стороны пришли к со</w:t>
      </w:r>
      <w:r w:rsidR="00CB7374" w:rsidRPr="00D51953">
        <w:rPr>
          <w:sz w:val="22"/>
          <w:szCs w:val="22"/>
        </w:rPr>
        <w:t xml:space="preserve">глашению, что условия Договора </w:t>
      </w:r>
      <w:r w:rsidRPr="00D51953">
        <w:rPr>
          <w:sz w:val="22"/>
          <w:szCs w:val="22"/>
        </w:rPr>
        <w:t xml:space="preserve"> о цене, порядке и условиях поставки являются конфиденциальной информацией, не подлежащей разглашению либо передаче третьим лицам, за исключением случаев, прямо предусмотренных законодательством Российской Федерации.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50" w:lineRule="exact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Убытки, причиненные любой из Сторон нарушением условия о конфиденциальности, подлежат возмещению в полном объеме.</w:t>
      </w:r>
    </w:p>
    <w:p w:rsidR="001565E1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  <w:tab w:val="left" w:pos="1430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Во всем остальном, что прямо не урегулировано условиями Договора, Стороны руководствуются положениями законодательства Российской Федерации.</w:t>
      </w:r>
    </w:p>
    <w:p w:rsidR="0083211E" w:rsidRPr="00D51953" w:rsidRDefault="001565E1" w:rsidP="00CC06EA">
      <w:pPr>
        <w:pStyle w:val="a6"/>
        <w:numPr>
          <w:ilvl w:val="0"/>
          <w:numId w:val="14"/>
        </w:numPr>
        <w:shd w:val="clear" w:color="auto" w:fill="auto"/>
        <w:tabs>
          <w:tab w:val="left" w:pos="567"/>
          <w:tab w:val="left" w:pos="1421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Договор составлен в 2 (Два) экземплярах, имеющих равную юридическую силу, по одному для каждой из Сторон.</w:t>
      </w:r>
    </w:p>
    <w:p w:rsidR="002F01C8" w:rsidRPr="00D51953" w:rsidRDefault="0083211E" w:rsidP="00CC06EA">
      <w:pPr>
        <w:pStyle w:val="a6"/>
        <w:shd w:val="clear" w:color="auto" w:fill="auto"/>
        <w:tabs>
          <w:tab w:val="left" w:pos="567"/>
          <w:tab w:val="left" w:pos="1421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Неот</w:t>
      </w:r>
      <w:r w:rsidR="002F01C8" w:rsidRPr="00D51953">
        <w:rPr>
          <w:sz w:val="22"/>
          <w:szCs w:val="22"/>
        </w:rPr>
        <w:t>ъемлемой частью Договора являю</w:t>
      </w:r>
      <w:r w:rsidRPr="00D51953">
        <w:rPr>
          <w:sz w:val="22"/>
          <w:szCs w:val="22"/>
        </w:rPr>
        <w:t xml:space="preserve">тся </w:t>
      </w:r>
      <w:r w:rsidR="002F01C8" w:rsidRPr="00D51953">
        <w:rPr>
          <w:sz w:val="22"/>
          <w:szCs w:val="22"/>
        </w:rPr>
        <w:t>следующие приложения:</w:t>
      </w:r>
    </w:p>
    <w:p w:rsidR="002F01C8" w:rsidRPr="00D51953" w:rsidRDefault="0083211E" w:rsidP="00CC06EA">
      <w:pPr>
        <w:pStyle w:val="a6"/>
        <w:shd w:val="clear" w:color="auto" w:fill="auto"/>
        <w:tabs>
          <w:tab w:val="left" w:pos="1421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color w:val="000000" w:themeColor="text1"/>
          <w:sz w:val="22"/>
          <w:szCs w:val="22"/>
        </w:rPr>
        <w:t xml:space="preserve">Приложение № </w:t>
      </w:r>
      <w:r w:rsidR="00FB078E" w:rsidRPr="00D51953">
        <w:rPr>
          <w:color w:val="000000" w:themeColor="text1"/>
          <w:sz w:val="22"/>
          <w:szCs w:val="22"/>
        </w:rPr>
        <w:t>1</w:t>
      </w:r>
      <w:r w:rsidR="00AC0A1F">
        <w:rPr>
          <w:color w:val="000000" w:themeColor="text1"/>
          <w:sz w:val="22"/>
          <w:szCs w:val="22"/>
        </w:rPr>
        <w:t xml:space="preserve"> </w:t>
      </w:r>
      <w:r w:rsidR="008F69B0" w:rsidRPr="00D51953">
        <w:rPr>
          <w:sz w:val="22"/>
          <w:szCs w:val="22"/>
        </w:rPr>
        <w:t>Прайс-лист;</w:t>
      </w:r>
    </w:p>
    <w:p w:rsidR="00F11D9D" w:rsidRPr="00D51953" w:rsidRDefault="00F11D9D" w:rsidP="00CC06EA">
      <w:pPr>
        <w:pStyle w:val="a6"/>
        <w:shd w:val="clear" w:color="auto" w:fill="auto"/>
        <w:tabs>
          <w:tab w:val="left" w:pos="1421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Приложение № 1.1 Техническое задание;</w:t>
      </w:r>
    </w:p>
    <w:p w:rsidR="00D76A6A" w:rsidRPr="00D51953" w:rsidRDefault="00F11D9D" w:rsidP="00CC06EA">
      <w:pPr>
        <w:pStyle w:val="a6"/>
        <w:shd w:val="clear" w:color="auto" w:fill="auto"/>
        <w:tabs>
          <w:tab w:val="left" w:pos="1421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sz w:val="22"/>
          <w:szCs w:val="22"/>
        </w:rPr>
        <w:t>Приложение № 2.1 Ф</w:t>
      </w:r>
      <w:r w:rsidR="00FB078E" w:rsidRPr="00D51953">
        <w:rPr>
          <w:sz w:val="22"/>
          <w:szCs w:val="22"/>
        </w:rPr>
        <w:t xml:space="preserve">орма заявки на </w:t>
      </w:r>
      <w:proofErr w:type="spellStart"/>
      <w:r w:rsidR="00FB078E" w:rsidRPr="00D51953">
        <w:rPr>
          <w:sz w:val="22"/>
          <w:szCs w:val="22"/>
        </w:rPr>
        <w:t>физлицо</w:t>
      </w:r>
      <w:proofErr w:type="spellEnd"/>
      <w:r w:rsidR="00FB078E" w:rsidRPr="00D51953">
        <w:rPr>
          <w:sz w:val="22"/>
          <w:szCs w:val="22"/>
        </w:rPr>
        <w:t>;</w:t>
      </w:r>
    </w:p>
    <w:p w:rsidR="00EE15A1" w:rsidRDefault="00D76A6A" w:rsidP="00EE15A1">
      <w:pPr>
        <w:pStyle w:val="a6"/>
        <w:shd w:val="clear" w:color="auto" w:fill="auto"/>
        <w:tabs>
          <w:tab w:val="left" w:pos="1421"/>
        </w:tabs>
        <w:spacing w:before="0" w:after="0" w:line="240" w:lineRule="auto"/>
        <w:jc w:val="both"/>
        <w:rPr>
          <w:sz w:val="22"/>
          <w:szCs w:val="22"/>
        </w:rPr>
      </w:pPr>
      <w:r w:rsidRPr="00D51953">
        <w:rPr>
          <w:sz w:val="22"/>
          <w:szCs w:val="22"/>
        </w:rPr>
        <w:t xml:space="preserve">Приложение № 2.2 </w:t>
      </w:r>
      <w:r w:rsidR="00F11D9D" w:rsidRPr="00D51953">
        <w:rPr>
          <w:sz w:val="22"/>
          <w:szCs w:val="22"/>
        </w:rPr>
        <w:t>Ф</w:t>
      </w:r>
      <w:r w:rsidR="00FB078E" w:rsidRPr="00D51953">
        <w:rPr>
          <w:sz w:val="22"/>
          <w:szCs w:val="22"/>
        </w:rPr>
        <w:t xml:space="preserve">орма </w:t>
      </w:r>
      <w:r w:rsidR="00EE15A1">
        <w:rPr>
          <w:sz w:val="22"/>
          <w:szCs w:val="22"/>
        </w:rPr>
        <w:t>заявки на груз;</w:t>
      </w:r>
    </w:p>
    <w:p w:rsidR="00860FE6" w:rsidRDefault="00860FE6" w:rsidP="00860FE6">
      <w:pPr>
        <w:pStyle w:val="a6"/>
        <w:tabs>
          <w:tab w:val="left" w:pos="1421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3 </w:t>
      </w:r>
      <w:r w:rsidRPr="00860FE6">
        <w:rPr>
          <w:sz w:val="22"/>
          <w:szCs w:val="22"/>
        </w:rPr>
        <w:t>Обращение Поставщика  об оплате Товара</w:t>
      </w:r>
      <w:r>
        <w:rPr>
          <w:sz w:val="22"/>
          <w:szCs w:val="22"/>
        </w:rPr>
        <w:t xml:space="preserve"> </w:t>
      </w:r>
      <w:r w:rsidRPr="00860FE6">
        <w:rPr>
          <w:sz w:val="22"/>
          <w:szCs w:val="22"/>
        </w:rPr>
        <w:t>ранее срока, установленного в Договоре</w:t>
      </w:r>
      <w:r>
        <w:rPr>
          <w:sz w:val="22"/>
          <w:szCs w:val="22"/>
        </w:rPr>
        <w:t>; Приложение № 4</w:t>
      </w:r>
      <w:r w:rsidRPr="00860FE6">
        <w:t xml:space="preserve"> </w:t>
      </w:r>
      <w:r w:rsidRPr="00860FE6">
        <w:rPr>
          <w:sz w:val="22"/>
          <w:szCs w:val="22"/>
        </w:rPr>
        <w:t>Согласие на обращение Поставщика об оплате Товара</w:t>
      </w:r>
      <w:r>
        <w:rPr>
          <w:sz w:val="22"/>
          <w:szCs w:val="22"/>
        </w:rPr>
        <w:t xml:space="preserve"> </w:t>
      </w:r>
      <w:r w:rsidRPr="00860FE6">
        <w:rPr>
          <w:sz w:val="22"/>
          <w:szCs w:val="22"/>
        </w:rPr>
        <w:t>ранее срока, установленного в Договоре</w:t>
      </w:r>
      <w:r>
        <w:rPr>
          <w:sz w:val="22"/>
          <w:szCs w:val="22"/>
        </w:rPr>
        <w:t>.</w:t>
      </w:r>
    </w:p>
    <w:p w:rsidR="00EE15A1" w:rsidRPr="00D51953" w:rsidRDefault="00EE15A1" w:rsidP="00860FE6">
      <w:pPr>
        <w:pStyle w:val="a6"/>
        <w:shd w:val="clear" w:color="auto" w:fill="auto"/>
        <w:tabs>
          <w:tab w:val="left" w:pos="1421"/>
        </w:tabs>
        <w:spacing w:after="0" w:line="240" w:lineRule="auto"/>
        <w:jc w:val="both"/>
        <w:rPr>
          <w:sz w:val="22"/>
          <w:szCs w:val="22"/>
        </w:rPr>
      </w:pPr>
    </w:p>
    <w:p w:rsidR="001565E1" w:rsidRPr="00D51953" w:rsidRDefault="001565E1" w:rsidP="00EE15A1">
      <w:pPr>
        <w:pStyle w:val="20"/>
        <w:keepNext/>
        <w:keepLines/>
        <w:shd w:val="clear" w:color="auto" w:fill="auto"/>
        <w:spacing w:before="0" w:after="0" w:line="210" w:lineRule="exact"/>
        <w:jc w:val="center"/>
        <w:rPr>
          <w:sz w:val="22"/>
          <w:szCs w:val="22"/>
        </w:rPr>
      </w:pPr>
      <w:bookmarkStart w:id="14" w:name="bookmark15"/>
      <w:r w:rsidRPr="00D51953">
        <w:rPr>
          <w:sz w:val="22"/>
          <w:szCs w:val="22"/>
        </w:rPr>
        <w:t>14. Адреса и реквизиты Сторон</w:t>
      </w:r>
      <w:bookmarkEnd w:id="14"/>
    </w:p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0" w:line="210" w:lineRule="exact"/>
        <w:rPr>
          <w:sz w:val="22"/>
          <w:szCs w:val="22"/>
        </w:rPr>
      </w:pPr>
    </w:p>
    <w:tbl>
      <w:tblPr>
        <w:tblW w:w="9606" w:type="dxa"/>
        <w:tblLook w:val="0000"/>
      </w:tblPr>
      <w:tblGrid>
        <w:gridCol w:w="4786"/>
        <w:gridCol w:w="4820"/>
      </w:tblGrid>
      <w:tr w:rsidR="001565E1" w:rsidRPr="00D51953" w:rsidTr="00BD0DE5">
        <w:tc>
          <w:tcPr>
            <w:tcW w:w="4786" w:type="dxa"/>
          </w:tcPr>
          <w:p w:rsidR="001565E1" w:rsidRPr="00D51953" w:rsidRDefault="001565E1" w:rsidP="00CC06EA">
            <w:pPr>
              <w:tabs>
                <w:tab w:val="left" w:pos="3355"/>
              </w:tabs>
              <w:spacing w:line="312" w:lineRule="auto"/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14.1. ПОСТАВЩИК:</w:t>
            </w:r>
          </w:p>
        </w:tc>
        <w:tc>
          <w:tcPr>
            <w:tcW w:w="4820" w:type="dxa"/>
          </w:tcPr>
          <w:p w:rsidR="001565E1" w:rsidRPr="00D51953" w:rsidRDefault="001565E1" w:rsidP="00CC06EA">
            <w:pPr>
              <w:spacing w:line="312" w:lineRule="auto"/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14.2. ПОКУПАТЕЛЬ:</w:t>
            </w:r>
          </w:p>
        </w:tc>
      </w:tr>
      <w:tr w:rsidR="001565E1" w:rsidRPr="00D51953" w:rsidTr="00BD0DE5">
        <w:tc>
          <w:tcPr>
            <w:tcW w:w="4786" w:type="dxa"/>
          </w:tcPr>
          <w:p w:rsidR="001565E1" w:rsidRPr="00D51953" w:rsidRDefault="001565E1" w:rsidP="00CC06EA">
            <w:pPr>
              <w:spacing w:line="31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1565E1" w:rsidRPr="00D51953" w:rsidRDefault="001565E1" w:rsidP="00CC06EA">
            <w:pPr>
              <w:spacing w:line="312" w:lineRule="auto"/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ООО «БНГРЭ»</w:t>
            </w:r>
          </w:p>
        </w:tc>
      </w:tr>
      <w:tr w:rsidR="001565E1" w:rsidRPr="00D51953" w:rsidTr="00744378">
        <w:trPr>
          <w:trHeight w:val="4806"/>
        </w:trPr>
        <w:tc>
          <w:tcPr>
            <w:tcW w:w="4786" w:type="dxa"/>
          </w:tcPr>
          <w:p w:rsidR="001565E1" w:rsidRPr="00D51953" w:rsidRDefault="001565E1" w:rsidP="00CC06EA">
            <w:pPr>
              <w:pStyle w:val="Default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Место нахождения:</w:t>
            </w:r>
          </w:p>
          <w:p w:rsidR="001565E1" w:rsidRPr="00D51953" w:rsidRDefault="001565E1" w:rsidP="00CC06EA">
            <w:pPr>
              <w:pStyle w:val="aa"/>
              <w:ind w:left="0" w:right="0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Адрес для корреспонденции:</w:t>
            </w:r>
          </w:p>
          <w:p w:rsidR="00E56218" w:rsidRPr="00D51953" w:rsidRDefault="001565E1" w:rsidP="00CC06EA">
            <w:pPr>
              <w:pStyle w:val="aa"/>
              <w:ind w:left="0" w:right="0"/>
              <w:rPr>
                <w:rFonts w:eastAsia="Arial Unicode MS"/>
                <w:color w:val="000000"/>
                <w:sz w:val="22"/>
                <w:szCs w:val="22"/>
              </w:rPr>
            </w:pPr>
            <w:r w:rsidRPr="00D51953">
              <w:rPr>
                <w:bCs/>
                <w:sz w:val="22"/>
                <w:szCs w:val="22"/>
                <w:lang w:val="en-US"/>
              </w:rPr>
              <w:t>E</w:t>
            </w:r>
            <w:r w:rsidRPr="00D51953">
              <w:rPr>
                <w:bCs/>
                <w:sz w:val="22"/>
                <w:szCs w:val="22"/>
              </w:rPr>
              <w:t>-</w:t>
            </w:r>
            <w:r w:rsidRPr="00D51953">
              <w:rPr>
                <w:bCs/>
                <w:sz w:val="22"/>
                <w:szCs w:val="22"/>
                <w:lang w:val="en-US"/>
              </w:rPr>
              <w:t>mail</w:t>
            </w:r>
            <w:r w:rsidRPr="00D51953">
              <w:rPr>
                <w:rFonts w:eastAsia="Arial Unicode MS"/>
                <w:color w:val="000000"/>
                <w:sz w:val="22"/>
                <w:szCs w:val="22"/>
              </w:rPr>
              <w:t xml:space="preserve">: </w:t>
            </w:r>
          </w:p>
          <w:p w:rsidR="001565E1" w:rsidRPr="00D51953" w:rsidRDefault="001565E1" w:rsidP="00CC06EA">
            <w:pPr>
              <w:pStyle w:val="aa"/>
              <w:ind w:left="0" w:right="0"/>
              <w:rPr>
                <w:color w:val="0000FF"/>
                <w:sz w:val="22"/>
                <w:szCs w:val="22"/>
                <w:u w:val="single"/>
              </w:rPr>
            </w:pPr>
            <w:r w:rsidRPr="00D51953">
              <w:rPr>
                <w:bCs/>
                <w:sz w:val="22"/>
                <w:szCs w:val="22"/>
              </w:rPr>
              <w:t xml:space="preserve">Тел./факс </w:t>
            </w:r>
          </w:p>
          <w:p w:rsidR="001565E1" w:rsidRPr="00D51953" w:rsidRDefault="001565E1" w:rsidP="00CC06EA">
            <w:pPr>
              <w:pStyle w:val="aa"/>
              <w:ind w:left="0" w:right="0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ОГРН </w:t>
            </w:r>
          </w:p>
          <w:p w:rsidR="001565E1" w:rsidRPr="00D51953" w:rsidRDefault="001565E1" w:rsidP="00CC06EA">
            <w:pPr>
              <w:pStyle w:val="aa"/>
              <w:ind w:left="0" w:right="0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ИНН/КПП  </w:t>
            </w:r>
          </w:p>
          <w:p w:rsidR="001565E1" w:rsidRPr="00D51953" w:rsidRDefault="001565E1" w:rsidP="00CC06EA">
            <w:pPr>
              <w:pStyle w:val="aa"/>
              <w:ind w:left="0" w:right="0"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ОКПО 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44378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Место нахождения: 660135, Россия, Красноярский край, Красноярск г., Весны ул., </w:t>
            </w:r>
          </w:p>
          <w:p w:rsidR="001565E1" w:rsidRPr="00D51953" w:rsidRDefault="00744378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д. 3 «А»</w:t>
            </w:r>
          </w:p>
          <w:p w:rsidR="00744378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Адрес для корреспонденции: 660135, Россия, Красноярский край, Красноярск г., Весны ул.,</w:t>
            </w:r>
          </w:p>
          <w:p w:rsidR="00744378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д. 3 «А», БЦ «Весна», 13 </w:t>
            </w:r>
            <w:proofErr w:type="spellStart"/>
            <w:r w:rsidRPr="00D51953">
              <w:rPr>
                <w:sz w:val="22"/>
                <w:szCs w:val="22"/>
              </w:rPr>
              <w:t>эт</w:t>
            </w:r>
            <w:proofErr w:type="spellEnd"/>
            <w:r w:rsidRPr="00D51953">
              <w:rPr>
                <w:sz w:val="22"/>
                <w:szCs w:val="22"/>
              </w:rPr>
              <w:t xml:space="preserve">. 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Тел./факс: (3</w:t>
            </w:r>
            <w:r w:rsidR="00744378" w:rsidRPr="00D51953">
              <w:rPr>
                <w:sz w:val="22"/>
                <w:szCs w:val="22"/>
              </w:rPr>
              <w:t xml:space="preserve">91)274-86-81/(391)274-86-82 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ОГРН 103 880 000 399</w:t>
            </w:r>
            <w:r w:rsidR="00744378" w:rsidRPr="00D51953">
              <w:rPr>
                <w:sz w:val="22"/>
                <w:szCs w:val="22"/>
              </w:rPr>
              <w:t xml:space="preserve">0 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ИНН/КПП 880 101 1908/246 501 001        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ОКПО 47833210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bCs/>
                <w:iCs/>
                <w:sz w:val="22"/>
                <w:szCs w:val="22"/>
              </w:rPr>
            </w:pPr>
            <w:r w:rsidRPr="00D51953">
              <w:rPr>
                <w:bCs/>
                <w:iCs/>
                <w:sz w:val="22"/>
                <w:szCs w:val="22"/>
              </w:rPr>
              <w:t xml:space="preserve">Банк ВТБ (ПАО)  в </w:t>
            </w:r>
            <w:proofErr w:type="gramStart"/>
            <w:r w:rsidRPr="00D51953">
              <w:rPr>
                <w:bCs/>
                <w:iCs/>
                <w:sz w:val="22"/>
                <w:szCs w:val="22"/>
              </w:rPr>
              <w:t>г</w:t>
            </w:r>
            <w:proofErr w:type="gramEnd"/>
            <w:r w:rsidRPr="00D51953">
              <w:rPr>
                <w:bCs/>
                <w:iCs/>
                <w:sz w:val="22"/>
                <w:szCs w:val="22"/>
              </w:rPr>
              <w:t>. Красноярске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iCs/>
                <w:sz w:val="22"/>
                <w:szCs w:val="22"/>
              </w:rPr>
            </w:pPr>
            <w:r w:rsidRPr="00D51953">
              <w:rPr>
                <w:iCs/>
                <w:sz w:val="22"/>
                <w:szCs w:val="22"/>
              </w:rPr>
              <w:t>БИК: 040407777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iCs/>
                <w:sz w:val="22"/>
                <w:szCs w:val="22"/>
              </w:rPr>
            </w:pPr>
            <w:r w:rsidRPr="00D51953">
              <w:rPr>
                <w:iCs/>
                <w:sz w:val="22"/>
                <w:szCs w:val="22"/>
              </w:rPr>
              <w:t>к/с: 30101810200000000777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iCs/>
                <w:sz w:val="22"/>
                <w:szCs w:val="22"/>
              </w:rPr>
            </w:pPr>
            <w:proofErr w:type="spellStart"/>
            <w:proofErr w:type="gramStart"/>
            <w:r w:rsidRPr="00D51953">
              <w:rPr>
                <w:iCs/>
                <w:sz w:val="22"/>
                <w:szCs w:val="22"/>
              </w:rPr>
              <w:t>р</w:t>
            </w:r>
            <w:proofErr w:type="spellEnd"/>
            <w:proofErr w:type="gramEnd"/>
            <w:r w:rsidRPr="00D51953">
              <w:rPr>
                <w:iCs/>
                <w:sz w:val="22"/>
                <w:szCs w:val="22"/>
              </w:rPr>
              <w:t>/с: 40702810300030003480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iCs/>
                <w:sz w:val="22"/>
                <w:szCs w:val="22"/>
              </w:rPr>
            </w:pPr>
            <w:r w:rsidRPr="00D51953">
              <w:rPr>
                <w:iCs/>
                <w:sz w:val="22"/>
                <w:szCs w:val="22"/>
              </w:rPr>
              <w:t>ИНН/КПП: 7702070139/246602001</w:t>
            </w:r>
          </w:p>
          <w:p w:rsidR="001565E1" w:rsidRPr="00D51953" w:rsidRDefault="001565E1" w:rsidP="00CC06EA">
            <w:pPr>
              <w:pStyle w:val="a6"/>
              <w:spacing w:line="240" w:lineRule="auto"/>
              <w:contextualSpacing/>
              <w:rPr>
                <w:iCs/>
                <w:sz w:val="22"/>
                <w:szCs w:val="22"/>
              </w:rPr>
            </w:pPr>
            <w:r w:rsidRPr="00D51953">
              <w:rPr>
                <w:iCs/>
                <w:sz w:val="22"/>
                <w:szCs w:val="22"/>
              </w:rPr>
              <w:t>ОГРН: 1027739609391</w:t>
            </w:r>
          </w:p>
          <w:p w:rsidR="001565E1" w:rsidRPr="00D51953" w:rsidRDefault="001565E1" w:rsidP="00CC06EA">
            <w:pPr>
              <w:pStyle w:val="a6"/>
              <w:rPr>
                <w:sz w:val="22"/>
                <w:szCs w:val="22"/>
              </w:rPr>
            </w:pPr>
            <w:r w:rsidRPr="00D51953">
              <w:rPr>
                <w:iCs/>
                <w:sz w:val="22"/>
                <w:szCs w:val="22"/>
              </w:rPr>
              <w:t>ОКПО: 21864130</w:t>
            </w:r>
          </w:p>
        </w:tc>
      </w:tr>
      <w:tr w:rsidR="001565E1" w:rsidRPr="00D51953" w:rsidTr="00BD0DE5">
        <w:tc>
          <w:tcPr>
            <w:tcW w:w="4786" w:type="dxa"/>
          </w:tcPr>
          <w:p w:rsidR="001565E1" w:rsidRPr="00D51953" w:rsidRDefault="001565E1" w:rsidP="00CC06EA">
            <w:pPr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ОТ ПОСТАВЩИКА:</w:t>
            </w:r>
          </w:p>
          <w:p w:rsidR="003459C8" w:rsidRPr="00D51953" w:rsidRDefault="003459C8" w:rsidP="00CC06EA">
            <w:pPr>
              <w:rPr>
                <w:sz w:val="22"/>
                <w:szCs w:val="22"/>
              </w:rPr>
            </w:pPr>
          </w:p>
          <w:p w:rsidR="00E56218" w:rsidRPr="00D51953" w:rsidRDefault="00E56218" w:rsidP="00CC06EA">
            <w:pPr>
              <w:rPr>
                <w:sz w:val="22"/>
                <w:szCs w:val="22"/>
              </w:rPr>
            </w:pPr>
          </w:p>
          <w:p w:rsidR="00E56218" w:rsidRPr="00D51953" w:rsidRDefault="00E56218" w:rsidP="00CC06EA">
            <w:pPr>
              <w:rPr>
                <w:sz w:val="22"/>
                <w:szCs w:val="22"/>
              </w:rPr>
            </w:pPr>
          </w:p>
          <w:p w:rsidR="001565E1" w:rsidRPr="00D51953" w:rsidRDefault="001565E1" w:rsidP="00CC06EA">
            <w:pPr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>__</w:t>
            </w:r>
            <w:r w:rsidR="003459C8" w:rsidRPr="00D51953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4820" w:type="dxa"/>
          </w:tcPr>
          <w:p w:rsidR="001565E1" w:rsidRPr="00D51953" w:rsidRDefault="001565E1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ОТ ПОКУПАТЕЛЯ:</w:t>
            </w:r>
          </w:p>
          <w:p w:rsidR="001565E1" w:rsidRPr="00D51953" w:rsidRDefault="001565E1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ООО «БНГРЭ»</w:t>
            </w:r>
          </w:p>
          <w:p w:rsidR="001565E1" w:rsidRPr="00D51953" w:rsidRDefault="001565E1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Генеральный директор</w:t>
            </w:r>
          </w:p>
          <w:p w:rsidR="001565E1" w:rsidRPr="00D51953" w:rsidRDefault="001565E1" w:rsidP="00CC06EA">
            <w:pPr>
              <w:jc w:val="both"/>
              <w:rPr>
                <w:b/>
                <w:sz w:val="22"/>
                <w:szCs w:val="22"/>
              </w:rPr>
            </w:pPr>
          </w:p>
          <w:p w:rsidR="001565E1" w:rsidRPr="00D51953" w:rsidRDefault="001565E1" w:rsidP="00CC06EA">
            <w:pPr>
              <w:jc w:val="both"/>
              <w:rPr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 xml:space="preserve">___________________  </w:t>
            </w:r>
            <w:r w:rsidR="00A65820">
              <w:rPr>
                <w:b/>
                <w:sz w:val="22"/>
                <w:szCs w:val="22"/>
              </w:rPr>
              <w:t>Н.Ф. Ганиев</w:t>
            </w:r>
          </w:p>
        </w:tc>
      </w:tr>
      <w:tr w:rsidR="001565E1" w:rsidRPr="00D51953" w:rsidTr="00BD0DE5">
        <w:tc>
          <w:tcPr>
            <w:tcW w:w="4786" w:type="dxa"/>
          </w:tcPr>
          <w:p w:rsidR="001565E1" w:rsidRPr="00D51953" w:rsidRDefault="001565E1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М.П.</w:t>
            </w:r>
            <w:r w:rsidRPr="00D51953">
              <w:rPr>
                <w:b/>
                <w:sz w:val="22"/>
                <w:szCs w:val="22"/>
              </w:rPr>
              <w:tab/>
            </w:r>
          </w:p>
        </w:tc>
        <w:tc>
          <w:tcPr>
            <w:tcW w:w="4820" w:type="dxa"/>
          </w:tcPr>
          <w:p w:rsidR="001565E1" w:rsidRPr="00D51953" w:rsidRDefault="001565E1" w:rsidP="00CC06EA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51953">
              <w:rPr>
                <w:b/>
                <w:sz w:val="22"/>
                <w:szCs w:val="22"/>
              </w:rPr>
              <w:t>М.П.</w:t>
            </w:r>
          </w:p>
        </w:tc>
      </w:tr>
    </w:tbl>
    <w:p w:rsidR="001565E1" w:rsidRPr="00D51953" w:rsidRDefault="001565E1" w:rsidP="00CC06EA">
      <w:pPr>
        <w:pStyle w:val="20"/>
        <w:keepNext/>
        <w:keepLines/>
        <w:shd w:val="clear" w:color="auto" w:fill="auto"/>
        <w:spacing w:before="0" w:after="0" w:line="210" w:lineRule="exact"/>
        <w:rPr>
          <w:sz w:val="22"/>
          <w:szCs w:val="22"/>
        </w:rPr>
      </w:pPr>
    </w:p>
    <w:p w:rsidR="00766C51" w:rsidRPr="00D51953" w:rsidRDefault="00766C51" w:rsidP="00CC06EA">
      <w:pPr>
        <w:rPr>
          <w:sz w:val="22"/>
          <w:szCs w:val="22"/>
        </w:rPr>
      </w:pPr>
    </w:p>
    <w:p w:rsidR="00DD4F56" w:rsidRPr="00D51953" w:rsidRDefault="00DD4F56" w:rsidP="00CC06EA">
      <w:pPr>
        <w:snapToGrid/>
        <w:spacing w:after="200" w:line="276" w:lineRule="auto"/>
        <w:rPr>
          <w:sz w:val="22"/>
          <w:szCs w:val="22"/>
        </w:rPr>
      </w:pPr>
      <w:r w:rsidRPr="00D51953">
        <w:rPr>
          <w:sz w:val="22"/>
          <w:szCs w:val="22"/>
        </w:rPr>
        <w:br w:type="page"/>
      </w:r>
    </w:p>
    <w:p w:rsidR="008369A3" w:rsidRDefault="004C5E44" w:rsidP="00CC06EA">
      <w:r w:rsidRPr="00D51953">
        <w:lastRenderedPageBreak/>
        <w:t xml:space="preserve">Приложение № 2.1 </w:t>
      </w:r>
    </w:p>
    <w:p w:rsidR="008369A3" w:rsidRPr="00D51953" w:rsidRDefault="008369A3" w:rsidP="008369A3">
      <w:pPr>
        <w:rPr>
          <w:sz w:val="22"/>
          <w:szCs w:val="22"/>
        </w:rPr>
      </w:pPr>
      <w:r w:rsidRPr="00D51953">
        <w:rPr>
          <w:sz w:val="22"/>
          <w:szCs w:val="22"/>
        </w:rPr>
        <w:t xml:space="preserve">к договору поставки </w:t>
      </w:r>
    </w:p>
    <w:p w:rsidR="008369A3" w:rsidRPr="00D51953" w:rsidRDefault="00464EEE" w:rsidP="008369A3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proofErr w:type="spellStart"/>
      <w:r>
        <w:rPr>
          <w:sz w:val="22"/>
          <w:szCs w:val="22"/>
        </w:rPr>
        <w:t>____от</w:t>
      </w:r>
      <w:proofErr w:type="spellEnd"/>
      <w:r w:rsidR="006830B1">
        <w:rPr>
          <w:sz w:val="22"/>
          <w:szCs w:val="22"/>
        </w:rPr>
        <w:t xml:space="preserve"> ___.___.2021</w:t>
      </w:r>
      <w:r>
        <w:rPr>
          <w:sz w:val="22"/>
          <w:szCs w:val="22"/>
        </w:rPr>
        <w:t xml:space="preserve"> </w:t>
      </w:r>
      <w:r w:rsidR="008369A3" w:rsidRPr="00D51953">
        <w:rPr>
          <w:sz w:val="22"/>
          <w:szCs w:val="22"/>
        </w:rPr>
        <w:t>г.</w:t>
      </w:r>
    </w:p>
    <w:p w:rsidR="004C5E44" w:rsidRPr="00D51953" w:rsidRDefault="004C5E44" w:rsidP="00CC06EA"/>
    <w:p w:rsidR="004C5E44" w:rsidRPr="00D51953" w:rsidRDefault="00261F29" w:rsidP="00CC06EA">
      <w:r w:rsidRPr="00D51953">
        <w:t>ФОРМА:</w:t>
      </w:r>
    </w:p>
    <w:p w:rsidR="004C5E44" w:rsidRPr="00D51953" w:rsidRDefault="004C5E44" w:rsidP="00CC06EA"/>
    <w:p w:rsidR="004C5E44" w:rsidRPr="00D51953" w:rsidRDefault="00261F29" w:rsidP="00CC06EA">
      <w:pPr>
        <w:jc w:val="center"/>
        <w:rPr>
          <w:sz w:val="24"/>
          <w:szCs w:val="24"/>
        </w:rPr>
      </w:pPr>
      <w:r w:rsidRPr="00D51953">
        <w:rPr>
          <w:sz w:val="24"/>
          <w:szCs w:val="24"/>
        </w:rPr>
        <w:t>Заявка</w:t>
      </w:r>
      <w:r w:rsidR="004C5E44" w:rsidRPr="00D51953">
        <w:rPr>
          <w:sz w:val="24"/>
          <w:szCs w:val="24"/>
        </w:rPr>
        <w:t xml:space="preserve"> на </w:t>
      </w:r>
      <w:proofErr w:type="spellStart"/>
      <w:r w:rsidR="004C5E44" w:rsidRPr="00D51953">
        <w:rPr>
          <w:sz w:val="24"/>
          <w:szCs w:val="24"/>
        </w:rPr>
        <w:t>физлицо</w:t>
      </w:r>
      <w:proofErr w:type="spellEnd"/>
    </w:p>
    <w:p w:rsidR="004C5E44" w:rsidRPr="00D51953" w:rsidRDefault="004C5E44" w:rsidP="00CC06EA">
      <w:pPr>
        <w:jc w:val="center"/>
        <w:rPr>
          <w:sz w:val="24"/>
          <w:szCs w:val="24"/>
        </w:rPr>
      </w:pPr>
    </w:p>
    <w:p w:rsidR="004C5E44" w:rsidRPr="00D51953" w:rsidRDefault="004C5E44" w:rsidP="00CC06EA">
      <w:pPr>
        <w:rPr>
          <w:sz w:val="24"/>
          <w:szCs w:val="24"/>
        </w:rPr>
      </w:pPr>
      <w:r w:rsidRPr="00D51953">
        <w:rPr>
          <w:sz w:val="24"/>
          <w:szCs w:val="24"/>
        </w:rPr>
        <w:t>ООО «БНГРЭ»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620"/>
      </w:tblGrid>
      <w:tr w:rsidR="004C5E44" w:rsidRPr="00D51953" w:rsidTr="00804267">
        <w:tc>
          <w:tcPr>
            <w:tcW w:w="1951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ФИО:</w:t>
            </w:r>
          </w:p>
          <w:p w:rsidR="004C5E44" w:rsidRPr="00D51953" w:rsidRDefault="004C5E44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Должность:</w:t>
            </w:r>
          </w:p>
        </w:tc>
        <w:tc>
          <w:tcPr>
            <w:tcW w:w="7620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</w:tr>
    </w:tbl>
    <w:p w:rsidR="004C5E44" w:rsidRPr="00D51953" w:rsidRDefault="004C5E44" w:rsidP="00CC06EA">
      <w:pPr>
        <w:rPr>
          <w:sz w:val="24"/>
          <w:szCs w:val="24"/>
        </w:rPr>
      </w:pPr>
    </w:p>
    <w:tbl>
      <w:tblPr>
        <w:tblStyle w:val="af6"/>
        <w:tblW w:w="0" w:type="auto"/>
        <w:tblLook w:val="04A0"/>
      </w:tblPr>
      <w:tblGrid>
        <w:gridCol w:w="959"/>
        <w:gridCol w:w="6520"/>
        <w:gridCol w:w="2092"/>
      </w:tblGrid>
      <w:tr w:rsidR="004C5E44" w:rsidRPr="00D51953" w:rsidTr="00804267">
        <w:tc>
          <w:tcPr>
            <w:tcW w:w="959" w:type="dxa"/>
          </w:tcPr>
          <w:p w:rsidR="004C5E44" w:rsidRPr="00D51953" w:rsidRDefault="004C5E44" w:rsidP="00CC06EA">
            <w:pPr>
              <w:jc w:val="center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195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51953">
              <w:rPr>
                <w:sz w:val="24"/>
                <w:szCs w:val="24"/>
              </w:rPr>
              <w:t>/</w:t>
            </w:r>
            <w:proofErr w:type="spellStart"/>
            <w:r w:rsidRPr="00D5195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0" w:type="dxa"/>
          </w:tcPr>
          <w:p w:rsidR="004C5E44" w:rsidRPr="00D51953" w:rsidRDefault="004C5E44" w:rsidP="00CC06EA">
            <w:pPr>
              <w:jc w:val="center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СИЗ к выдаче</w:t>
            </w:r>
          </w:p>
        </w:tc>
        <w:tc>
          <w:tcPr>
            <w:tcW w:w="2092" w:type="dxa"/>
          </w:tcPr>
          <w:p w:rsidR="004C5E44" w:rsidRPr="00D51953" w:rsidRDefault="004C5E44" w:rsidP="00CC06EA">
            <w:pPr>
              <w:jc w:val="center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Размер/рост</w:t>
            </w:r>
          </w:p>
        </w:tc>
      </w:tr>
      <w:tr w:rsidR="004C5E44" w:rsidRPr="00D51953" w:rsidTr="00804267">
        <w:tc>
          <w:tcPr>
            <w:tcW w:w="959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4C5E44" w:rsidRPr="00D51953" w:rsidRDefault="004C5E44" w:rsidP="00CC06E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</w:tr>
      <w:tr w:rsidR="004C5E44" w:rsidRPr="00D51953" w:rsidTr="00804267">
        <w:tc>
          <w:tcPr>
            <w:tcW w:w="959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4C5E44" w:rsidRPr="00D51953" w:rsidRDefault="004C5E44" w:rsidP="00CC06E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</w:tr>
      <w:tr w:rsidR="004C5E44" w:rsidRPr="00D51953" w:rsidTr="00804267">
        <w:tc>
          <w:tcPr>
            <w:tcW w:w="959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4C5E44" w:rsidRPr="00D51953" w:rsidRDefault="004C5E44" w:rsidP="00CC06E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</w:tc>
      </w:tr>
    </w:tbl>
    <w:p w:rsidR="004C5E44" w:rsidRPr="00D51953" w:rsidRDefault="004C5E44" w:rsidP="00CC06EA">
      <w:pPr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4C5E44" w:rsidRPr="00D51953" w:rsidTr="00804267">
        <w:tc>
          <w:tcPr>
            <w:tcW w:w="2392" w:type="dxa"/>
          </w:tcPr>
          <w:p w:rsidR="004C5E44" w:rsidRPr="00D51953" w:rsidRDefault="00D34EE2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Ответственное лицо Покупателя за подачу заявки на СИЗ</w:t>
            </w:r>
          </w:p>
          <w:p w:rsidR="004C5E44" w:rsidRPr="00D51953" w:rsidRDefault="004C5E44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Дата: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расшифровка</w:t>
            </w:r>
          </w:p>
        </w:tc>
      </w:tr>
    </w:tbl>
    <w:p w:rsidR="007A6DB8" w:rsidRPr="00D51953" w:rsidRDefault="007A6DB8" w:rsidP="00CC06EA"/>
    <w:p w:rsidR="00261F29" w:rsidRPr="00D51953" w:rsidRDefault="00261F29" w:rsidP="00CC06EA">
      <w:r w:rsidRPr="00D51953">
        <w:t>ФОРМА СОГЛАСОВАНА:</w:t>
      </w:r>
    </w:p>
    <w:p w:rsidR="00261F29" w:rsidRPr="00D51953" w:rsidRDefault="00261F29" w:rsidP="00CC06EA"/>
    <w:tbl>
      <w:tblPr>
        <w:tblW w:w="9606" w:type="dxa"/>
        <w:tblLook w:val="0000"/>
      </w:tblPr>
      <w:tblGrid>
        <w:gridCol w:w="4786"/>
        <w:gridCol w:w="4820"/>
      </w:tblGrid>
      <w:tr w:rsidR="007A6DB8" w:rsidRPr="00D51953" w:rsidTr="004F2C4A">
        <w:tc>
          <w:tcPr>
            <w:tcW w:w="4786" w:type="dxa"/>
          </w:tcPr>
          <w:p w:rsidR="007A6DB8" w:rsidRPr="00D51953" w:rsidRDefault="007A6DB8" w:rsidP="00CC06EA">
            <w:pPr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ОТ ПОСТАВЩИКА:</w:t>
            </w:r>
          </w:p>
          <w:p w:rsidR="007A6DB8" w:rsidRPr="00D51953" w:rsidRDefault="007A6DB8" w:rsidP="00CC06EA">
            <w:pPr>
              <w:rPr>
                <w:sz w:val="22"/>
                <w:szCs w:val="22"/>
              </w:rPr>
            </w:pPr>
          </w:p>
          <w:p w:rsidR="007A6DB8" w:rsidRPr="00D51953" w:rsidRDefault="007A6DB8" w:rsidP="00CC06EA">
            <w:pPr>
              <w:rPr>
                <w:sz w:val="22"/>
                <w:szCs w:val="22"/>
              </w:rPr>
            </w:pPr>
          </w:p>
          <w:p w:rsidR="007A6DB8" w:rsidRPr="00D51953" w:rsidRDefault="007A6DB8" w:rsidP="00CC06EA">
            <w:pPr>
              <w:rPr>
                <w:sz w:val="22"/>
                <w:szCs w:val="22"/>
              </w:rPr>
            </w:pPr>
          </w:p>
          <w:p w:rsidR="007A6DB8" w:rsidRPr="00D51953" w:rsidRDefault="007A6DB8" w:rsidP="00CC06EA">
            <w:pPr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____________________ </w:t>
            </w:r>
          </w:p>
        </w:tc>
        <w:tc>
          <w:tcPr>
            <w:tcW w:w="4820" w:type="dxa"/>
          </w:tcPr>
          <w:p w:rsidR="007A6DB8" w:rsidRPr="00D51953" w:rsidRDefault="007A6DB8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ОТ ПОКУПАТЕЛЯ:</w:t>
            </w:r>
          </w:p>
          <w:p w:rsidR="007A6DB8" w:rsidRPr="00D51953" w:rsidRDefault="007A6DB8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ООО «БНГРЭ»</w:t>
            </w:r>
          </w:p>
          <w:p w:rsidR="007A6DB8" w:rsidRPr="00D51953" w:rsidRDefault="007A6DB8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Генеральный директор</w:t>
            </w:r>
          </w:p>
          <w:p w:rsidR="007A6DB8" w:rsidRPr="00D51953" w:rsidRDefault="007A6DB8" w:rsidP="00CC06EA">
            <w:pPr>
              <w:jc w:val="both"/>
              <w:rPr>
                <w:b/>
                <w:sz w:val="22"/>
                <w:szCs w:val="22"/>
              </w:rPr>
            </w:pPr>
          </w:p>
          <w:p w:rsidR="007A6DB8" w:rsidRPr="00D51953" w:rsidRDefault="00A65820" w:rsidP="00CC06EA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 Н.Ф. Ганиев</w:t>
            </w:r>
          </w:p>
        </w:tc>
      </w:tr>
      <w:tr w:rsidR="007A6DB8" w:rsidRPr="00D51953" w:rsidTr="004F2C4A">
        <w:tc>
          <w:tcPr>
            <w:tcW w:w="4786" w:type="dxa"/>
          </w:tcPr>
          <w:p w:rsidR="007A6DB8" w:rsidRPr="00D51953" w:rsidRDefault="007A6DB8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М.П.</w:t>
            </w:r>
            <w:r w:rsidRPr="00D51953">
              <w:rPr>
                <w:b/>
                <w:sz w:val="22"/>
                <w:szCs w:val="22"/>
              </w:rPr>
              <w:tab/>
            </w:r>
          </w:p>
        </w:tc>
        <w:tc>
          <w:tcPr>
            <w:tcW w:w="4820" w:type="dxa"/>
          </w:tcPr>
          <w:p w:rsidR="007A6DB8" w:rsidRPr="00D51953" w:rsidRDefault="007A6DB8" w:rsidP="00CC06EA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51953">
              <w:rPr>
                <w:b/>
                <w:sz w:val="22"/>
                <w:szCs w:val="22"/>
              </w:rPr>
              <w:t>М.П.</w:t>
            </w:r>
          </w:p>
        </w:tc>
      </w:tr>
    </w:tbl>
    <w:p w:rsidR="007A6DB8" w:rsidRPr="00D51953" w:rsidRDefault="007A6DB8" w:rsidP="00CC06EA"/>
    <w:p w:rsidR="004C5E44" w:rsidRPr="00D51953" w:rsidRDefault="004C5E44" w:rsidP="00CC06EA">
      <w:r w:rsidRPr="00D51953">
        <w:br w:type="page"/>
      </w:r>
    </w:p>
    <w:p w:rsidR="00161F3E" w:rsidRDefault="00AC0A1F" w:rsidP="00161F3E">
      <w:r>
        <w:lastRenderedPageBreak/>
        <w:t>Приложение № 2.2</w:t>
      </w:r>
      <w:r w:rsidR="00161F3E" w:rsidRPr="00D51953">
        <w:t xml:space="preserve"> </w:t>
      </w:r>
    </w:p>
    <w:p w:rsidR="008369A3" w:rsidRPr="00D51953" w:rsidRDefault="008369A3" w:rsidP="008369A3">
      <w:pPr>
        <w:rPr>
          <w:sz w:val="22"/>
          <w:szCs w:val="22"/>
        </w:rPr>
      </w:pPr>
      <w:r w:rsidRPr="00D51953">
        <w:rPr>
          <w:sz w:val="22"/>
          <w:szCs w:val="22"/>
        </w:rPr>
        <w:t xml:space="preserve">к договору поставки </w:t>
      </w:r>
    </w:p>
    <w:p w:rsidR="008369A3" w:rsidRPr="00D51953" w:rsidRDefault="006830B1" w:rsidP="008369A3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proofErr w:type="spellStart"/>
      <w:r>
        <w:rPr>
          <w:sz w:val="22"/>
          <w:szCs w:val="22"/>
        </w:rPr>
        <w:t>____от</w:t>
      </w:r>
      <w:proofErr w:type="spellEnd"/>
      <w:r>
        <w:rPr>
          <w:sz w:val="22"/>
          <w:szCs w:val="22"/>
        </w:rPr>
        <w:t xml:space="preserve"> ___.___.2021</w:t>
      </w:r>
      <w:r w:rsidR="00464EEE">
        <w:rPr>
          <w:sz w:val="22"/>
          <w:szCs w:val="22"/>
        </w:rPr>
        <w:t xml:space="preserve"> </w:t>
      </w:r>
      <w:r w:rsidR="008369A3" w:rsidRPr="00D51953">
        <w:rPr>
          <w:sz w:val="22"/>
          <w:szCs w:val="22"/>
        </w:rPr>
        <w:t>г.</w:t>
      </w:r>
    </w:p>
    <w:p w:rsidR="004C5E44" w:rsidRPr="00D51953" w:rsidRDefault="004C5E44" w:rsidP="00CC06EA"/>
    <w:p w:rsidR="004C5E44" w:rsidRPr="00D51953" w:rsidRDefault="00261F29" w:rsidP="00CC06EA">
      <w:r w:rsidRPr="00D51953">
        <w:t>ФОРМА:</w:t>
      </w:r>
    </w:p>
    <w:p w:rsidR="004C5E44" w:rsidRPr="00D51953" w:rsidRDefault="004C5E44" w:rsidP="00CC06EA"/>
    <w:p w:rsidR="004C5E44" w:rsidRPr="00D51953" w:rsidRDefault="00261F29" w:rsidP="00CC06EA">
      <w:pPr>
        <w:jc w:val="center"/>
        <w:rPr>
          <w:sz w:val="24"/>
          <w:szCs w:val="24"/>
        </w:rPr>
      </w:pPr>
      <w:r w:rsidRPr="00D51953">
        <w:rPr>
          <w:sz w:val="24"/>
          <w:szCs w:val="24"/>
        </w:rPr>
        <w:t>З</w:t>
      </w:r>
      <w:r w:rsidR="004C5E44" w:rsidRPr="00D51953">
        <w:rPr>
          <w:sz w:val="24"/>
          <w:szCs w:val="24"/>
        </w:rPr>
        <w:t>аявк</w:t>
      </w:r>
      <w:r w:rsidRPr="00D51953">
        <w:rPr>
          <w:sz w:val="24"/>
          <w:szCs w:val="24"/>
        </w:rPr>
        <w:t>а</w:t>
      </w:r>
      <w:r w:rsidR="004C5E44" w:rsidRPr="00D51953">
        <w:rPr>
          <w:sz w:val="24"/>
          <w:szCs w:val="24"/>
        </w:rPr>
        <w:t xml:space="preserve"> на груз</w:t>
      </w:r>
    </w:p>
    <w:p w:rsidR="004C5E44" w:rsidRPr="00D51953" w:rsidRDefault="004C5E44" w:rsidP="00CC06EA">
      <w:pPr>
        <w:jc w:val="center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C5E44" w:rsidRPr="00D51953" w:rsidTr="00804267">
        <w:trPr>
          <w:trHeight w:val="421"/>
        </w:trPr>
        <w:tc>
          <w:tcPr>
            <w:tcW w:w="4785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ООО «БНГРЭ»</w:t>
            </w:r>
          </w:p>
        </w:tc>
        <w:tc>
          <w:tcPr>
            <w:tcW w:w="4786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</w:p>
        </w:tc>
      </w:tr>
    </w:tbl>
    <w:p w:rsidR="004C5E44" w:rsidRPr="00D51953" w:rsidRDefault="004C5E44" w:rsidP="00CC06EA">
      <w:pPr>
        <w:pStyle w:val="af0"/>
        <w:jc w:val="center"/>
        <w:rPr>
          <w:b/>
        </w:rPr>
      </w:pPr>
      <w:r w:rsidRPr="00D51953">
        <w:t>Заявка</w:t>
      </w:r>
      <w:r w:rsidR="00431D15" w:rsidRPr="00D51953">
        <w:t xml:space="preserve">  </w:t>
      </w:r>
      <w:r w:rsidRPr="00D51953">
        <w:t>на поставку СИЗ</w:t>
      </w:r>
    </w:p>
    <w:p w:rsidR="004C5E44" w:rsidRPr="00D51953" w:rsidRDefault="004C5E44" w:rsidP="00CC06EA">
      <w:pPr>
        <w:pStyle w:val="af0"/>
        <w:jc w:val="center"/>
        <w:rPr>
          <w:b/>
        </w:rPr>
      </w:pPr>
      <w:r w:rsidRPr="00D51953">
        <w:t>для __________________________ от «___» 20___ г.</w:t>
      </w:r>
    </w:p>
    <w:p w:rsidR="004C5E44" w:rsidRPr="00D51953" w:rsidRDefault="004C5E44" w:rsidP="00CC06EA">
      <w:pPr>
        <w:pStyle w:val="af0"/>
        <w:rPr>
          <w:i/>
          <w:sz w:val="32"/>
          <w:szCs w:val="32"/>
          <w:vertAlign w:val="superscript"/>
        </w:rPr>
      </w:pPr>
      <w:r w:rsidRPr="00D51953">
        <w:rPr>
          <w:i/>
          <w:sz w:val="32"/>
          <w:szCs w:val="32"/>
          <w:vertAlign w:val="superscript"/>
        </w:rPr>
        <w:t xml:space="preserve"> (наименование</w:t>
      </w:r>
      <w:r w:rsidR="00D51953" w:rsidRPr="00D51953">
        <w:rPr>
          <w:i/>
          <w:sz w:val="32"/>
          <w:szCs w:val="32"/>
          <w:vertAlign w:val="superscript"/>
        </w:rPr>
        <w:t xml:space="preserve"> производственного </w:t>
      </w:r>
      <w:r w:rsidRPr="00D51953">
        <w:rPr>
          <w:i/>
          <w:sz w:val="32"/>
          <w:szCs w:val="32"/>
          <w:vertAlign w:val="superscript"/>
        </w:rPr>
        <w:t xml:space="preserve"> объекта)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5117"/>
        <w:gridCol w:w="2161"/>
        <w:gridCol w:w="1699"/>
      </w:tblGrid>
      <w:tr w:rsidR="004C5E44" w:rsidRPr="00D51953" w:rsidTr="00804267">
        <w:trPr>
          <w:trHeight w:val="703"/>
        </w:trPr>
        <w:tc>
          <w:tcPr>
            <w:tcW w:w="594" w:type="dxa"/>
            <w:vAlign w:val="center"/>
          </w:tcPr>
          <w:p w:rsidR="004C5E44" w:rsidRPr="00D51953" w:rsidRDefault="004C5E44" w:rsidP="00CC06EA">
            <w:pPr>
              <w:pStyle w:val="af0"/>
            </w:pPr>
            <w:r w:rsidRPr="00D51953">
              <w:t xml:space="preserve">№ </w:t>
            </w:r>
            <w:proofErr w:type="spellStart"/>
            <w:proofErr w:type="gramStart"/>
            <w:r w:rsidRPr="00D51953">
              <w:t>п</w:t>
            </w:r>
            <w:proofErr w:type="spellEnd"/>
            <w:proofErr w:type="gramEnd"/>
            <w:r w:rsidRPr="00D51953">
              <w:t>/</w:t>
            </w:r>
            <w:proofErr w:type="spellStart"/>
            <w:r w:rsidRPr="00D51953">
              <w:t>п</w:t>
            </w:r>
            <w:proofErr w:type="spellEnd"/>
          </w:p>
        </w:tc>
        <w:tc>
          <w:tcPr>
            <w:tcW w:w="5117" w:type="dxa"/>
            <w:vAlign w:val="center"/>
          </w:tcPr>
          <w:p w:rsidR="004C5E44" w:rsidRPr="00D51953" w:rsidRDefault="004C5E44" w:rsidP="00CC06EA">
            <w:pPr>
              <w:pStyle w:val="af0"/>
              <w:jc w:val="center"/>
            </w:pPr>
            <w:r w:rsidRPr="00D51953">
              <w:t>Наименование СИЗ, артикул</w:t>
            </w:r>
          </w:p>
        </w:tc>
        <w:tc>
          <w:tcPr>
            <w:tcW w:w="2161" w:type="dxa"/>
            <w:vAlign w:val="center"/>
          </w:tcPr>
          <w:p w:rsidR="004C5E44" w:rsidRPr="00D51953" w:rsidRDefault="004C5E44" w:rsidP="00CC06EA">
            <w:pPr>
              <w:pStyle w:val="af0"/>
              <w:jc w:val="center"/>
            </w:pPr>
            <w:r w:rsidRPr="00D51953">
              <w:t>Размер/рост</w:t>
            </w:r>
          </w:p>
        </w:tc>
        <w:tc>
          <w:tcPr>
            <w:tcW w:w="1699" w:type="dxa"/>
            <w:vAlign w:val="center"/>
          </w:tcPr>
          <w:p w:rsidR="004C5E44" w:rsidRPr="00D51953" w:rsidRDefault="004C5E44" w:rsidP="00CC06EA">
            <w:pPr>
              <w:pStyle w:val="af0"/>
              <w:jc w:val="center"/>
            </w:pPr>
            <w:r w:rsidRPr="00D51953">
              <w:t>Количество, шт.</w:t>
            </w: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  <w:tr w:rsidR="004C5E44" w:rsidRPr="00D51953" w:rsidTr="00804267">
        <w:tc>
          <w:tcPr>
            <w:tcW w:w="594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5117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2161" w:type="dxa"/>
          </w:tcPr>
          <w:p w:rsidR="004C5E44" w:rsidRPr="00D51953" w:rsidRDefault="004C5E44" w:rsidP="00CC06EA">
            <w:pPr>
              <w:pStyle w:val="af0"/>
            </w:pPr>
          </w:p>
        </w:tc>
        <w:tc>
          <w:tcPr>
            <w:tcW w:w="1699" w:type="dxa"/>
          </w:tcPr>
          <w:p w:rsidR="004C5E44" w:rsidRPr="00D51953" w:rsidRDefault="004C5E44" w:rsidP="00CC06EA">
            <w:pPr>
              <w:pStyle w:val="af0"/>
            </w:pPr>
          </w:p>
        </w:tc>
      </w:tr>
    </w:tbl>
    <w:p w:rsidR="004C5E44" w:rsidRPr="00D51953" w:rsidRDefault="004C5E44" w:rsidP="00CC06EA">
      <w:pPr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4C5E44" w:rsidRPr="00D51953" w:rsidTr="00804267">
        <w:tc>
          <w:tcPr>
            <w:tcW w:w="2392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 xml:space="preserve">Ответственное лицо </w:t>
            </w:r>
            <w:r w:rsidR="00D34EE2" w:rsidRPr="00D51953">
              <w:rPr>
                <w:sz w:val="24"/>
                <w:szCs w:val="24"/>
              </w:rPr>
              <w:t>Покупателя</w:t>
            </w:r>
            <w:r w:rsidR="00D51953" w:rsidRPr="00D51953">
              <w:rPr>
                <w:sz w:val="24"/>
                <w:szCs w:val="24"/>
              </w:rPr>
              <w:t xml:space="preserve">  </w:t>
            </w:r>
            <w:r w:rsidRPr="00D51953">
              <w:rPr>
                <w:sz w:val="24"/>
                <w:szCs w:val="24"/>
              </w:rPr>
              <w:t xml:space="preserve">за </w:t>
            </w:r>
            <w:r w:rsidR="00D34EE2" w:rsidRPr="00D51953">
              <w:rPr>
                <w:sz w:val="24"/>
                <w:szCs w:val="24"/>
              </w:rPr>
              <w:t xml:space="preserve">подачу заявки на </w:t>
            </w:r>
            <w:r w:rsidRPr="00D51953">
              <w:rPr>
                <w:sz w:val="24"/>
                <w:szCs w:val="24"/>
              </w:rPr>
              <w:t>СИЗ</w:t>
            </w:r>
          </w:p>
          <w:p w:rsidR="00D34EE2" w:rsidRPr="00D51953" w:rsidRDefault="00D34EE2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расшифровка</w:t>
            </w:r>
          </w:p>
        </w:tc>
      </w:tr>
      <w:tr w:rsidR="004C5E44" w:rsidRPr="00D51953" w:rsidTr="00804267">
        <w:tc>
          <w:tcPr>
            <w:tcW w:w="9571" w:type="dxa"/>
            <w:gridSpan w:val="4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</w:p>
          <w:p w:rsidR="004C5E44" w:rsidRPr="00D51953" w:rsidRDefault="004C5E44" w:rsidP="00CC06EA">
            <w:pPr>
              <w:rPr>
                <w:i/>
                <w:sz w:val="24"/>
                <w:szCs w:val="24"/>
              </w:rPr>
            </w:pPr>
            <w:r w:rsidRPr="00D51953">
              <w:rPr>
                <w:i/>
                <w:sz w:val="24"/>
                <w:szCs w:val="24"/>
              </w:rPr>
              <w:t>Заявка принята в работу, срок исполнения ______ рабочих дней.</w:t>
            </w:r>
          </w:p>
          <w:p w:rsidR="00D34EE2" w:rsidRPr="00D51953" w:rsidRDefault="00D34EE2" w:rsidP="00CC06EA">
            <w:pPr>
              <w:rPr>
                <w:i/>
                <w:sz w:val="24"/>
                <w:szCs w:val="24"/>
              </w:rPr>
            </w:pPr>
          </w:p>
        </w:tc>
      </w:tr>
      <w:tr w:rsidR="004C5E44" w:rsidRPr="00D51953" w:rsidTr="00804267">
        <w:tc>
          <w:tcPr>
            <w:tcW w:w="2392" w:type="dxa"/>
          </w:tcPr>
          <w:p w:rsidR="004C5E44" w:rsidRPr="00D51953" w:rsidRDefault="004C5E44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 xml:space="preserve">Ответственное лицо </w:t>
            </w:r>
            <w:r w:rsidR="00D34EE2" w:rsidRPr="00D51953">
              <w:rPr>
                <w:sz w:val="24"/>
                <w:szCs w:val="24"/>
              </w:rPr>
              <w:t>Поставщика</w:t>
            </w:r>
            <w:r w:rsidR="00D51953" w:rsidRPr="00D51953">
              <w:rPr>
                <w:sz w:val="24"/>
                <w:szCs w:val="24"/>
              </w:rPr>
              <w:t xml:space="preserve">  </w:t>
            </w:r>
            <w:r w:rsidRPr="00D51953">
              <w:rPr>
                <w:sz w:val="24"/>
                <w:szCs w:val="24"/>
              </w:rPr>
              <w:t>за поставку СИЗ</w:t>
            </w:r>
          </w:p>
          <w:p w:rsidR="00D34EE2" w:rsidRPr="00D51953" w:rsidRDefault="00D34EE2" w:rsidP="00CC06EA">
            <w:pPr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4C5E44" w:rsidRPr="00D51953" w:rsidRDefault="004C5E44" w:rsidP="00CC06EA">
            <w:pPr>
              <w:jc w:val="right"/>
              <w:rPr>
                <w:sz w:val="24"/>
                <w:szCs w:val="24"/>
              </w:rPr>
            </w:pPr>
            <w:r w:rsidRPr="00D51953">
              <w:rPr>
                <w:sz w:val="24"/>
                <w:szCs w:val="24"/>
              </w:rPr>
              <w:t>расшифровка</w:t>
            </w:r>
          </w:p>
        </w:tc>
      </w:tr>
    </w:tbl>
    <w:p w:rsidR="004C5E44" w:rsidRPr="00D51953" w:rsidRDefault="004C5E44" w:rsidP="00CC06EA">
      <w:pPr>
        <w:rPr>
          <w:sz w:val="24"/>
          <w:szCs w:val="24"/>
        </w:rPr>
      </w:pPr>
    </w:p>
    <w:p w:rsidR="00F95CD7" w:rsidRPr="00D51953" w:rsidRDefault="00D34EE2" w:rsidP="00CC06EA">
      <w:pPr>
        <w:rPr>
          <w:sz w:val="22"/>
          <w:szCs w:val="22"/>
        </w:rPr>
      </w:pPr>
      <w:r w:rsidRPr="00D51953">
        <w:rPr>
          <w:sz w:val="22"/>
          <w:szCs w:val="22"/>
        </w:rPr>
        <w:t>ФОРМА СОГЛАСОВАНА:</w:t>
      </w:r>
    </w:p>
    <w:p w:rsidR="00D34EE2" w:rsidRPr="00D51953" w:rsidRDefault="00D34EE2" w:rsidP="00CC06EA">
      <w:pPr>
        <w:rPr>
          <w:sz w:val="22"/>
          <w:szCs w:val="22"/>
        </w:rPr>
      </w:pPr>
    </w:p>
    <w:tbl>
      <w:tblPr>
        <w:tblW w:w="9606" w:type="dxa"/>
        <w:tblLook w:val="0000"/>
      </w:tblPr>
      <w:tblGrid>
        <w:gridCol w:w="4786"/>
        <w:gridCol w:w="4820"/>
      </w:tblGrid>
      <w:tr w:rsidR="00D34EE2" w:rsidRPr="00D51953" w:rsidTr="004F2C4A">
        <w:tc>
          <w:tcPr>
            <w:tcW w:w="4786" w:type="dxa"/>
          </w:tcPr>
          <w:p w:rsidR="00D34EE2" w:rsidRPr="00D51953" w:rsidRDefault="00D34EE2" w:rsidP="00CC06EA">
            <w:pPr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ОТ ПОСТАВЩИКА:</w:t>
            </w:r>
          </w:p>
          <w:p w:rsidR="00D34EE2" w:rsidRPr="00D51953" w:rsidRDefault="00D34EE2" w:rsidP="00CC06EA">
            <w:pPr>
              <w:rPr>
                <w:sz w:val="22"/>
                <w:szCs w:val="22"/>
              </w:rPr>
            </w:pPr>
          </w:p>
          <w:p w:rsidR="00D34EE2" w:rsidRPr="00D51953" w:rsidRDefault="00D34EE2" w:rsidP="00CC06EA">
            <w:pPr>
              <w:rPr>
                <w:sz w:val="22"/>
                <w:szCs w:val="22"/>
              </w:rPr>
            </w:pPr>
          </w:p>
          <w:p w:rsidR="00D34EE2" w:rsidRPr="00D51953" w:rsidRDefault="00D34EE2" w:rsidP="00CC06EA">
            <w:pPr>
              <w:rPr>
                <w:sz w:val="22"/>
                <w:szCs w:val="22"/>
              </w:rPr>
            </w:pPr>
          </w:p>
          <w:p w:rsidR="00D34EE2" w:rsidRPr="00D51953" w:rsidRDefault="00D34EE2" w:rsidP="00CC06EA">
            <w:pPr>
              <w:rPr>
                <w:sz w:val="22"/>
                <w:szCs w:val="22"/>
              </w:rPr>
            </w:pPr>
            <w:r w:rsidRPr="00D51953">
              <w:rPr>
                <w:sz w:val="22"/>
                <w:szCs w:val="22"/>
              </w:rPr>
              <w:t xml:space="preserve">____________________ </w:t>
            </w:r>
          </w:p>
        </w:tc>
        <w:tc>
          <w:tcPr>
            <w:tcW w:w="4820" w:type="dxa"/>
          </w:tcPr>
          <w:p w:rsidR="00D34EE2" w:rsidRPr="00D51953" w:rsidRDefault="00D34EE2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ОТ ПОКУПАТЕЛЯ:</w:t>
            </w:r>
          </w:p>
          <w:p w:rsidR="00D34EE2" w:rsidRPr="00D51953" w:rsidRDefault="00D34EE2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ООО «БНГРЭ»</w:t>
            </w:r>
          </w:p>
          <w:p w:rsidR="00D34EE2" w:rsidRPr="00D51953" w:rsidRDefault="00D34EE2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Генеральный директор</w:t>
            </w:r>
          </w:p>
          <w:p w:rsidR="00D34EE2" w:rsidRPr="00D51953" w:rsidRDefault="00D34EE2" w:rsidP="00CC06EA">
            <w:pPr>
              <w:jc w:val="both"/>
              <w:rPr>
                <w:b/>
                <w:sz w:val="22"/>
                <w:szCs w:val="22"/>
              </w:rPr>
            </w:pPr>
          </w:p>
          <w:p w:rsidR="00D34EE2" w:rsidRPr="00D51953" w:rsidRDefault="00D34EE2" w:rsidP="00CC06EA">
            <w:pPr>
              <w:jc w:val="both"/>
              <w:rPr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 xml:space="preserve">___________________  </w:t>
            </w:r>
            <w:r w:rsidR="00A65820">
              <w:rPr>
                <w:b/>
                <w:sz w:val="22"/>
                <w:szCs w:val="22"/>
              </w:rPr>
              <w:t>Н.Ф.Ганиев</w:t>
            </w:r>
          </w:p>
        </w:tc>
      </w:tr>
      <w:tr w:rsidR="00D34EE2" w:rsidRPr="00D51953" w:rsidTr="004F2C4A">
        <w:tc>
          <w:tcPr>
            <w:tcW w:w="4786" w:type="dxa"/>
          </w:tcPr>
          <w:p w:rsidR="00D34EE2" w:rsidRPr="00D51953" w:rsidRDefault="00D34EE2" w:rsidP="00CC06EA">
            <w:pPr>
              <w:jc w:val="both"/>
              <w:rPr>
                <w:b/>
                <w:sz w:val="22"/>
                <w:szCs w:val="22"/>
              </w:rPr>
            </w:pPr>
            <w:r w:rsidRPr="00D51953">
              <w:rPr>
                <w:b/>
                <w:sz w:val="22"/>
                <w:szCs w:val="22"/>
              </w:rPr>
              <w:t>М.П.</w:t>
            </w:r>
            <w:r w:rsidRPr="00D51953">
              <w:rPr>
                <w:b/>
                <w:sz w:val="22"/>
                <w:szCs w:val="22"/>
              </w:rPr>
              <w:tab/>
            </w:r>
          </w:p>
        </w:tc>
        <w:tc>
          <w:tcPr>
            <w:tcW w:w="4820" w:type="dxa"/>
          </w:tcPr>
          <w:p w:rsidR="00D34EE2" w:rsidRPr="00D51953" w:rsidRDefault="00D34EE2" w:rsidP="00CC06EA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51953">
              <w:rPr>
                <w:b/>
                <w:sz w:val="22"/>
                <w:szCs w:val="22"/>
              </w:rPr>
              <w:t>М.П.</w:t>
            </w:r>
          </w:p>
        </w:tc>
      </w:tr>
    </w:tbl>
    <w:p w:rsidR="00D34EE2" w:rsidRPr="00D51953" w:rsidRDefault="00D34EE2" w:rsidP="00CC06EA">
      <w:pPr>
        <w:rPr>
          <w:sz w:val="22"/>
          <w:szCs w:val="22"/>
        </w:rPr>
      </w:pPr>
    </w:p>
    <w:sectPr w:rsidR="00D34EE2" w:rsidRPr="00D51953" w:rsidSect="00CC06EA">
      <w:pgSz w:w="11905" w:h="16837"/>
      <w:pgMar w:top="720" w:right="706" w:bottom="720" w:left="1418" w:header="0" w:footer="3" w:gutter="0"/>
      <w:cols w:space="720"/>
      <w:formProt w:val="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F3C" w:rsidRDefault="00E35F3C" w:rsidP="00626FAB">
      <w:r>
        <w:separator/>
      </w:r>
    </w:p>
  </w:endnote>
  <w:endnote w:type="continuationSeparator" w:id="0">
    <w:p w:rsidR="00E35F3C" w:rsidRDefault="00E35F3C" w:rsidP="00626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F3C" w:rsidRDefault="00E35F3C" w:rsidP="00626FAB">
      <w:r>
        <w:separator/>
      </w:r>
    </w:p>
  </w:footnote>
  <w:footnote w:type="continuationSeparator" w:id="0">
    <w:p w:rsidR="00E35F3C" w:rsidRDefault="00E35F3C" w:rsidP="00626FAB">
      <w:r>
        <w:continuationSeparator/>
      </w:r>
    </w:p>
  </w:footnote>
  <w:footnote w:id="1">
    <w:p w:rsidR="00E35F3C" w:rsidRDefault="00E35F3C">
      <w:pPr>
        <w:pStyle w:val="aff3"/>
      </w:pPr>
      <w:r>
        <w:rPr>
          <w:rStyle w:val="aff5"/>
        </w:rPr>
        <w:footnoteRef/>
      </w:r>
      <w:r w:rsidRPr="00A12B5D">
        <w:rPr>
          <w:i/>
          <w:sz w:val="18"/>
          <w:szCs w:val="18"/>
        </w:rPr>
        <w:t>Подлежит заполнению Поставщиком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000000F"/>
    <w:multiLevelType w:val="multilevel"/>
    <w:tmpl w:val="0000000E"/>
    <w:lvl w:ilvl="0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1">
    <w:nsid w:val="00000017"/>
    <w:multiLevelType w:val="multilevel"/>
    <w:tmpl w:val="00000016"/>
    <w:lvl w:ilvl="0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4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EA15FF"/>
    <w:multiLevelType w:val="multilevel"/>
    <w:tmpl w:val="464E77AE"/>
    <w:lvl w:ilvl="0">
      <w:start w:val="4"/>
      <w:numFmt w:val="decimal"/>
      <w:lvlText w:val="%1.4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9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27A174A3"/>
    <w:multiLevelType w:val="multilevel"/>
    <w:tmpl w:val="C8BE981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2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3078BE"/>
    <w:multiLevelType w:val="hybridMultilevel"/>
    <w:tmpl w:val="C2C6E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2959C4"/>
    <w:multiLevelType w:val="hybridMultilevel"/>
    <w:tmpl w:val="E0AE11B4"/>
    <w:lvl w:ilvl="0" w:tplc="ECD2F1C4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6DAE41DA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A956ED6A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900C8CFE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62CC8914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5E902C6C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745C6208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52422878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2CC8A4A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>
    <w:nsid w:val="34747230"/>
    <w:multiLevelType w:val="hybridMultilevel"/>
    <w:tmpl w:val="E2BE3524"/>
    <w:lvl w:ilvl="0" w:tplc="A1780DE2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5E1207"/>
    <w:multiLevelType w:val="hybridMultilevel"/>
    <w:tmpl w:val="0A1084F0"/>
    <w:lvl w:ilvl="0" w:tplc="E280DEFC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2350906"/>
    <w:multiLevelType w:val="multilevel"/>
    <w:tmpl w:val="AAD42E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34">
    <w:nsid w:val="5BDD6BED"/>
    <w:multiLevelType w:val="hybridMultilevel"/>
    <w:tmpl w:val="5C349FC6"/>
    <w:lvl w:ilvl="0" w:tplc="5D3633A8">
      <w:start w:val="4"/>
      <w:numFmt w:val="decimal"/>
      <w:lvlText w:val="%1.2"/>
      <w:lvlJc w:val="left"/>
      <w:pPr>
        <w:ind w:left="1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35">
    <w:nsid w:val="5EB178AF"/>
    <w:multiLevelType w:val="hybridMultilevel"/>
    <w:tmpl w:val="C0A2916E"/>
    <w:lvl w:ilvl="0" w:tplc="AF4809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88443F"/>
    <w:multiLevelType w:val="multilevel"/>
    <w:tmpl w:val="37485686"/>
    <w:lvl w:ilvl="0">
      <w:start w:val="3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7">
    <w:nsid w:val="6EA3372B"/>
    <w:multiLevelType w:val="hybridMultilevel"/>
    <w:tmpl w:val="9236A508"/>
    <w:lvl w:ilvl="0" w:tplc="85DE2DD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4A35551"/>
    <w:multiLevelType w:val="multilevel"/>
    <w:tmpl w:val="78D4F8DE"/>
    <w:lvl w:ilvl="0">
      <w:start w:val="4"/>
      <w:numFmt w:val="decimal"/>
      <w:lvlText w:val="%1.2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0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E60DFE"/>
    <w:multiLevelType w:val="hybridMultilevel"/>
    <w:tmpl w:val="39E0AD20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0"/>
  </w:num>
  <w:num w:numId="16">
    <w:abstractNumId w:val="33"/>
  </w:num>
  <w:num w:numId="17">
    <w:abstractNumId w:val="19"/>
  </w:num>
  <w:num w:numId="18">
    <w:abstractNumId w:val="18"/>
  </w:num>
  <w:num w:numId="19">
    <w:abstractNumId w:val="15"/>
  </w:num>
  <w:num w:numId="20">
    <w:abstractNumId w:val="40"/>
  </w:num>
  <w:num w:numId="21">
    <w:abstractNumId w:val="25"/>
  </w:num>
  <w:num w:numId="22">
    <w:abstractNumId w:val="24"/>
  </w:num>
  <w:num w:numId="23">
    <w:abstractNumId w:val="27"/>
  </w:num>
  <w:num w:numId="24">
    <w:abstractNumId w:val="21"/>
  </w:num>
  <w:num w:numId="25">
    <w:abstractNumId w:val="26"/>
  </w:num>
  <w:num w:numId="26">
    <w:abstractNumId w:val="14"/>
  </w:num>
  <w:num w:numId="27">
    <w:abstractNumId w:val="38"/>
  </w:num>
  <w:num w:numId="28">
    <w:abstractNumId w:val="31"/>
  </w:num>
  <w:num w:numId="29">
    <w:abstractNumId w:val="17"/>
  </w:num>
  <w:num w:numId="30">
    <w:abstractNumId w:val="2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16"/>
  </w:num>
  <w:num w:numId="37">
    <w:abstractNumId w:val="34"/>
  </w:num>
  <w:num w:numId="38">
    <w:abstractNumId w:val="39"/>
  </w:num>
  <w:num w:numId="39">
    <w:abstractNumId w:val="41"/>
  </w:num>
  <w:num w:numId="40">
    <w:abstractNumId w:val="22"/>
  </w:num>
  <w:num w:numId="41">
    <w:abstractNumId w:val="35"/>
  </w:num>
  <w:num w:numId="42">
    <w:abstractNumId w:val="29"/>
  </w:num>
  <w:num w:numId="43">
    <w:abstractNumId w:val="28"/>
  </w:num>
  <w:num w:numId="44">
    <w:abstractNumId w:val="37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5E1"/>
    <w:rsid w:val="00002378"/>
    <w:rsid w:val="00005E69"/>
    <w:rsid w:val="00013A30"/>
    <w:rsid w:val="00021A09"/>
    <w:rsid w:val="00032439"/>
    <w:rsid w:val="00043B37"/>
    <w:rsid w:val="00045010"/>
    <w:rsid w:val="00052ECE"/>
    <w:rsid w:val="00070009"/>
    <w:rsid w:val="000706F0"/>
    <w:rsid w:val="000727F3"/>
    <w:rsid w:val="00080DB3"/>
    <w:rsid w:val="00080FDE"/>
    <w:rsid w:val="00084A36"/>
    <w:rsid w:val="00090E28"/>
    <w:rsid w:val="00092B0C"/>
    <w:rsid w:val="0009661D"/>
    <w:rsid w:val="0009723D"/>
    <w:rsid w:val="0009766E"/>
    <w:rsid w:val="000A14D3"/>
    <w:rsid w:val="000A25F5"/>
    <w:rsid w:val="000B1BB2"/>
    <w:rsid w:val="000B2BFC"/>
    <w:rsid w:val="000B722F"/>
    <w:rsid w:val="000B7B70"/>
    <w:rsid w:val="000C2F92"/>
    <w:rsid w:val="000C447D"/>
    <w:rsid w:val="000E59E9"/>
    <w:rsid w:val="000F2EB6"/>
    <w:rsid w:val="000F3645"/>
    <w:rsid w:val="000F5FC6"/>
    <w:rsid w:val="000F6E95"/>
    <w:rsid w:val="000F7A89"/>
    <w:rsid w:val="0010104D"/>
    <w:rsid w:val="00116CC4"/>
    <w:rsid w:val="00117BCB"/>
    <w:rsid w:val="00141921"/>
    <w:rsid w:val="00142D2C"/>
    <w:rsid w:val="0015232D"/>
    <w:rsid w:val="001526A3"/>
    <w:rsid w:val="00152B44"/>
    <w:rsid w:val="0015505C"/>
    <w:rsid w:val="001565E1"/>
    <w:rsid w:val="00157E08"/>
    <w:rsid w:val="00160499"/>
    <w:rsid w:val="00161F3E"/>
    <w:rsid w:val="00164A37"/>
    <w:rsid w:val="00176C7D"/>
    <w:rsid w:val="001836A3"/>
    <w:rsid w:val="00183975"/>
    <w:rsid w:val="00193D13"/>
    <w:rsid w:val="00194848"/>
    <w:rsid w:val="0019709F"/>
    <w:rsid w:val="00197D8C"/>
    <w:rsid w:val="001A5E6A"/>
    <w:rsid w:val="001B081B"/>
    <w:rsid w:val="001B36ED"/>
    <w:rsid w:val="001B4958"/>
    <w:rsid w:val="001B7E7E"/>
    <w:rsid w:val="001E0B0C"/>
    <w:rsid w:val="001E31A2"/>
    <w:rsid w:val="00202188"/>
    <w:rsid w:val="00204D5C"/>
    <w:rsid w:val="00206E8D"/>
    <w:rsid w:val="00223B5A"/>
    <w:rsid w:val="00223FEB"/>
    <w:rsid w:val="0022663D"/>
    <w:rsid w:val="00237AB3"/>
    <w:rsid w:val="00241DDD"/>
    <w:rsid w:val="00244F90"/>
    <w:rsid w:val="00245E30"/>
    <w:rsid w:val="0025393F"/>
    <w:rsid w:val="00261F29"/>
    <w:rsid w:val="0026223B"/>
    <w:rsid w:val="00270AB8"/>
    <w:rsid w:val="00272CDE"/>
    <w:rsid w:val="00274C36"/>
    <w:rsid w:val="00275C18"/>
    <w:rsid w:val="00281F48"/>
    <w:rsid w:val="00291B0B"/>
    <w:rsid w:val="002A507A"/>
    <w:rsid w:val="002A5CE8"/>
    <w:rsid w:val="002B0814"/>
    <w:rsid w:val="002B1D82"/>
    <w:rsid w:val="002B450C"/>
    <w:rsid w:val="002B6A88"/>
    <w:rsid w:val="002C3B67"/>
    <w:rsid w:val="002D5767"/>
    <w:rsid w:val="002F01C8"/>
    <w:rsid w:val="002F249E"/>
    <w:rsid w:val="002F62B2"/>
    <w:rsid w:val="002F6E90"/>
    <w:rsid w:val="002F7D2A"/>
    <w:rsid w:val="003114C2"/>
    <w:rsid w:val="00322244"/>
    <w:rsid w:val="00326282"/>
    <w:rsid w:val="00331C53"/>
    <w:rsid w:val="00334134"/>
    <w:rsid w:val="003371ED"/>
    <w:rsid w:val="0033775C"/>
    <w:rsid w:val="00337995"/>
    <w:rsid w:val="003459C8"/>
    <w:rsid w:val="00347354"/>
    <w:rsid w:val="003819C4"/>
    <w:rsid w:val="00394202"/>
    <w:rsid w:val="003A3FCE"/>
    <w:rsid w:val="003B3FA9"/>
    <w:rsid w:val="003B67F2"/>
    <w:rsid w:val="003B70A6"/>
    <w:rsid w:val="003C2778"/>
    <w:rsid w:val="003C2D44"/>
    <w:rsid w:val="003D2A2E"/>
    <w:rsid w:val="003D40AC"/>
    <w:rsid w:val="003D54C9"/>
    <w:rsid w:val="003D78D2"/>
    <w:rsid w:val="003E27CD"/>
    <w:rsid w:val="003F1A6F"/>
    <w:rsid w:val="003F293D"/>
    <w:rsid w:val="0041122D"/>
    <w:rsid w:val="00424ECF"/>
    <w:rsid w:val="00431D15"/>
    <w:rsid w:val="00434CB7"/>
    <w:rsid w:val="00436900"/>
    <w:rsid w:val="00437CB1"/>
    <w:rsid w:val="00450359"/>
    <w:rsid w:val="00453F7A"/>
    <w:rsid w:val="00454204"/>
    <w:rsid w:val="004549A4"/>
    <w:rsid w:val="00461839"/>
    <w:rsid w:val="00464171"/>
    <w:rsid w:val="00464EEE"/>
    <w:rsid w:val="00476E6D"/>
    <w:rsid w:val="00480E11"/>
    <w:rsid w:val="00492767"/>
    <w:rsid w:val="00495F14"/>
    <w:rsid w:val="004A64D3"/>
    <w:rsid w:val="004B071B"/>
    <w:rsid w:val="004B47C1"/>
    <w:rsid w:val="004C5D23"/>
    <w:rsid w:val="004C5E44"/>
    <w:rsid w:val="004D2E73"/>
    <w:rsid w:val="004E0DC1"/>
    <w:rsid w:val="004F2C4A"/>
    <w:rsid w:val="005019EA"/>
    <w:rsid w:val="00502CBE"/>
    <w:rsid w:val="00514A1C"/>
    <w:rsid w:val="00520781"/>
    <w:rsid w:val="0052477F"/>
    <w:rsid w:val="00532A47"/>
    <w:rsid w:val="00532A7E"/>
    <w:rsid w:val="0054146E"/>
    <w:rsid w:val="00541FF5"/>
    <w:rsid w:val="0054297C"/>
    <w:rsid w:val="005518E0"/>
    <w:rsid w:val="00555089"/>
    <w:rsid w:val="00555552"/>
    <w:rsid w:val="00561BEC"/>
    <w:rsid w:val="00564181"/>
    <w:rsid w:val="0056543F"/>
    <w:rsid w:val="00571405"/>
    <w:rsid w:val="00572B99"/>
    <w:rsid w:val="005740F5"/>
    <w:rsid w:val="0057546E"/>
    <w:rsid w:val="005845C5"/>
    <w:rsid w:val="0059388F"/>
    <w:rsid w:val="005A3666"/>
    <w:rsid w:val="005B0618"/>
    <w:rsid w:val="005B391A"/>
    <w:rsid w:val="005B42BB"/>
    <w:rsid w:val="005B53CF"/>
    <w:rsid w:val="005B6DA1"/>
    <w:rsid w:val="005E2812"/>
    <w:rsid w:val="005F2EA0"/>
    <w:rsid w:val="0060099D"/>
    <w:rsid w:val="0061545B"/>
    <w:rsid w:val="00620C48"/>
    <w:rsid w:val="0062260D"/>
    <w:rsid w:val="00626FAB"/>
    <w:rsid w:val="00660027"/>
    <w:rsid w:val="00663E15"/>
    <w:rsid w:val="00664FA2"/>
    <w:rsid w:val="006830B1"/>
    <w:rsid w:val="006A4A72"/>
    <w:rsid w:val="006B3440"/>
    <w:rsid w:val="006C2ABE"/>
    <w:rsid w:val="006C5110"/>
    <w:rsid w:val="006D2E2B"/>
    <w:rsid w:val="006E33CA"/>
    <w:rsid w:val="006F7202"/>
    <w:rsid w:val="006F7F28"/>
    <w:rsid w:val="00716E4B"/>
    <w:rsid w:val="00722E8B"/>
    <w:rsid w:val="00722FC2"/>
    <w:rsid w:val="00726478"/>
    <w:rsid w:val="00733925"/>
    <w:rsid w:val="00744378"/>
    <w:rsid w:val="007603BA"/>
    <w:rsid w:val="0076529B"/>
    <w:rsid w:val="00766C51"/>
    <w:rsid w:val="00777FE5"/>
    <w:rsid w:val="00782381"/>
    <w:rsid w:val="00793D42"/>
    <w:rsid w:val="007973B1"/>
    <w:rsid w:val="007A6DB8"/>
    <w:rsid w:val="007A7530"/>
    <w:rsid w:val="007B1C0C"/>
    <w:rsid w:val="007B2A34"/>
    <w:rsid w:val="007B4DE6"/>
    <w:rsid w:val="007B58B1"/>
    <w:rsid w:val="007C0FD7"/>
    <w:rsid w:val="007C2B80"/>
    <w:rsid w:val="007C6F28"/>
    <w:rsid w:val="007C7C16"/>
    <w:rsid w:val="007D37AD"/>
    <w:rsid w:val="007D6A8C"/>
    <w:rsid w:val="007F2417"/>
    <w:rsid w:val="007F464A"/>
    <w:rsid w:val="00804267"/>
    <w:rsid w:val="00805717"/>
    <w:rsid w:val="00824727"/>
    <w:rsid w:val="0083211E"/>
    <w:rsid w:val="008350D9"/>
    <w:rsid w:val="008369A3"/>
    <w:rsid w:val="0084742C"/>
    <w:rsid w:val="00852A59"/>
    <w:rsid w:val="00860E14"/>
    <w:rsid w:val="00860FE6"/>
    <w:rsid w:val="00864C1C"/>
    <w:rsid w:val="00872AEC"/>
    <w:rsid w:val="0088600D"/>
    <w:rsid w:val="00892C4B"/>
    <w:rsid w:val="00895536"/>
    <w:rsid w:val="0089664E"/>
    <w:rsid w:val="008A11BD"/>
    <w:rsid w:val="008A4D13"/>
    <w:rsid w:val="008B3137"/>
    <w:rsid w:val="008B4E4A"/>
    <w:rsid w:val="008C00BD"/>
    <w:rsid w:val="008C3A69"/>
    <w:rsid w:val="008D1CA5"/>
    <w:rsid w:val="008D75CC"/>
    <w:rsid w:val="008F1423"/>
    <w:rsid w:val="008F5B13"/>
    <w:rsid w:val="008F69B0"/>
    <w:rsid w:val="00901AA9"/>
    <w:rsid w:val="00933D8B"/>
    <w:rsid w:val="00947EB9"/>
    <w:rsid w:val="009575E9"/>
    <w:rsid w:val="009631E2"/>
    <w:rsid w:val="009662B9"/>
    <w:rsid w:val="0096708B"/>
    <w:rsid w:val="0097515F"/>
    <w:rsid w:val="00976D43"/>
    <w:rsid w:val="0098079A"/>
    <w:rsid w:val="00980C5C"/>
    <w:rsid w:val="00982247"/>
    <w:rsid w:val="0098730F"/>
    <w:rsid w:val="00996FDF"/>
    <w:rsid w:val="009A5422"/>
    <w:rsid w:val="009A7C57"/>
    <w:rsid w:val="009B073B"/>
    <w:rsid w:val="009B0E2A"/>
    <w:rsid w:val="009B4D32"/>
    <w:rsid w:val="009B7070"/>
    <w:rsid w:val="009B72E8"/>
    <w:rsid w:val="009D01A1"/>
    <w:rsid w:val="009D5A34"/>
    <w:rsid w:val="009E5BEB"/>
    <w:rsid w:val="009F7A7B"/>
    <w:rsid w:val="00A05173"/>
    <w:rsid w:val="00A12B5D"/>
    <w:rsid w:val="00A17F58"/>
    <w:rsid w:val="00A2325D"/>
    <w:rsid w:val="00A262C6"/>
    <w:rsid w:val="00A265E1"/>
    <w:rsid w:val="00A3153F"/>
    <w:rsid w:val="00A35E90"/>
    <w:rsid w:val="00A36F72"/>
    <w:rsid w:val="00A37AF5"/>
    <w:rsid w:val="00A4085B"/>
    <w:rsid w:val="00A41104"/>
    <w:rsid w:val="00A4605B"/>
    <w:rsid w:val="00A65820"/>
    <w:rsid w:val="00A85029"/>
    <w:rsid w:val="00A94788"/>
    <w:rsid w:val="00AA5C69"/>
    <w:rsid w:val="00AC0A1F"/>
    <w:rsid w:val="00AD29D6"/>
    <w:rsid w:val="00AD4A86"/>
    <w:rsid w:val="00AE6E3A"/>
    <w:rsid w:val="00AF7FA8"/>
    <w:rsid w:val="00B054DE"/>
    <w:rsid w:val="00B05922"/>
    <w:rsid w:val="00B22BA4"/>
    <w:rsid w:val="00B31690"/>
    <w:rsid w:val="00B319D2"/>
    <w:rsid w:val="00B365E2"/>
    <w:rsid w:val="00B41B6E"/>
    <w:rsid w:val="00B4377A"/>
    <w:rsid w:val="00B63BCA"/>
    <w:rsid w:val="00B64AA5"/>
    <w:rsid w:val="00B65360"/>
    <w:rsid w:val="00B658C3"/>
    <w:rsid w:val="00B74782"/>
    <w:rsid w:val="00B74A4F"/>
    <w:rsid w:val="00B832AB"/>
    <w:rsid w:val="00B85CBB"/>
    <w:rsid w:val="00B86FDF"/>
    <w:rsid w:val="00B90AF9"/>
    <w:rsid w:val="00B95478"/>
    <w:rsid w:val="00BA32EE"/>
    <w:rsid w:val="00BA4730"/>
    <w:rsid w:val="00BB176C"/>
    <w:rsid w:val="00BB3EFD"/>
    <w:rsid w:val="00BB5B77"/>
    <w:rsid w:val="00BB6BAE"/>
    <w:rsid w:val="00BC09BB"/>
    <w:rsid w:val="00BC6260"/>
    <w:rsid w:val="00BD0DE5"/>
    <w:rsid w:val="00BD5A28"/>
    <w:rsid w:val="00BE68DA"/>
    <w:rsid w:val="00BF3615"/>
    <w:rsid w:val="00BF7151"/>
    <w:rsid w:val="00C00007"/>
    <w:rsid w:val="00C01069"/>
    <w:rsid w:val="00C014F3"/>
    <w:rsid w:val="00C246E6"/>
    <w:rsid w:val="00C34EE8"/>
    <w:rsid w:val="00C41377"/>
    <w:rsid w:val="00C4756D"/>
    <w:rsid w:val="00C51FF2"/>
    <w:rsid w:val="00C52300"/>
    <w:rsid w:val="00C54834"/>
    <w:rsid w:val="00C6536C"/>
    <w:rsid w:val="00C66E93"/>
    <w:rsid w:val="00C71953"/>
    <w:rsid w:val="00C83DA8"/>
    <w:rsid w:val="00C84EFD"/>
    <w:rsid w:val="00CA1C99"/>
    <w:rsid w:val="00CA2545"/>
    <w:rsid w:val="00CA30CF"/>
    <w:rsid w:val="00CB7374"/>
    <w:rsid w:val="00CC02EC"/>
    <w:rsid w:val="00CC06EA"/>
    <w:rsid w:val="00CC2629"/>
    <w:rsid w:val="00CE605A"/>
    <w:rsid w:val="00D02D73"/>
    <w:rsid w:val="00D05DFA"/>
    <w:rsid w:val="00D1476E"/>
    <w:rsid w:val="00D214BC"/>
    <w:rsid w:val="00D31BE0"/>
    <w:rsid w:val="00D34EE2"/>
    <w:rsid w:val="00D36385"/>
    <w:rsid w:val="00D36D37"/>
    <w:rsid w:val="00D51953"/>
    <w:rsid w:val="00D564CE"/>
    <w:rsid w:val="00D60C31"/>
    <w:rsid w:val="00D61278"/>
    <w:rsid w:val="00D66AC1"/>
    <w:rsid w:val="00D709B5"/>
    <w:rsid w:val="00D75F7E"/>
    <w:rsid w:val="00D764D5"/>
    <w:rsid w:val="00D76A6A"/>
    <w:rsid w:val="00D85243"/>
    <w:rsid w:val="00D91EFE"/>
    <w:rsid w:val="00D9355E"/>
    <w:rsid w:val="00D9485C"/>
    <w:rsid w:val="00DA27A6"/>
    <w:rsid w:val="00DB4037"/>
    <w:rsid w:val="00DB412D"/>
    <w:rsid w:val="00DB70A2"/>
    <w:rsid w:val="00DC00A3"/>
    <w:rsid w:val="00DC2C2A"/>
    <w:rsid w:val="00DC4FA0"/>
    <w:rsid w:val="00DD186A"/>
    <w:rsid w:val="00DD4F56"/>
    <w:rsid w:val="00DE5BDB"/>
    <w:rsid w:val="00DF53D2"/>
    <w:rsid w:val="00E048A0"/>
    <w:rsid w:val="00E127F0"/>
    <w:rsid w:val="00E20D49"/>
    <w:rsid w:val="00E327F9"/>
    <w:rsid w:val="00E329FD"/>
    <w:rsid w:val="00E34C4C"/>
    <w:rsid w:val="00E35F3C"/>
    <w:rsid w:val="00E55A72"/>
    <w:rsid w:val="00E56218"/>
    <w:rsid w:val="00E57D58"/>
    <w:rsid w:val="00E72BD5"/>
    <w:rsid w:val="00E73486"/>
    <w:rsid w:val="00E86E8E"/>
    <w:rsid w:val="00E874DC"/>
    <w:rsid w:val="00E944F8"/>
    <w:rsid w:val="00EA30B3"/>
    <w:rsid w:val="00EA4D9E"/>
    <w:rsid w:val="00EA531F"/>
    <w:rsid w:val="00EA67A8"/>
    <w:rsid w:val="00EB4094"/>
    <w:rsid w:val="00EC2F05"/>
    <w:rsid w:val="00ED52A8"/>
    <w:rsid w:val="00ED720B"/>
    <w:rsid w:val="00ED7E85"/>
    <w:rsid w:val="00EE15A1"/>
    <w:rsid w:val="00EE35A7"/>
    <w:rsid w:val="00EE47B4"/>
    <w:rsid w:val="00EF2903"/>
    <w:rsid w:val="00EF30EF"/>
    <w:rsid w:val="00F01730"/>
    <w:rsid w:val="00F019F4"/>
    <w:rsid w:val="00F02E9B"/>
    <w:rsid w:val="00F11D9D"/>
    <w:rsid w:val="00F23F54"/>
    <w:rsid w:val="00F25D90"/>
    <w:rsid w:val="00F31DBD"/>
    <w:rsid w:val="00F46857"/>
    <w:rsid w:val="00F61D04"/>
    <w:rsid w:val="00F7296A"/>
    <w:rsid w:val="00F74E5E"/>
    <w:rsid w:val="00F75CD7"/>
    <w:rsid w:val="00F85189"/>
    <w:rsid w:val="00F86C1C"/>
    <w:rsid w:val="00F95CD7"/>
    <w:rsid w:val="00F95DB4"/>
    <w:rsid w:val="00F961BF"/>
    <w:rsid w:val="00F97D85"/>
    <w:rsid w:val="00FA770D"/>
    <w:rsid w:val="00FB078E"/>
    <w:rsid w:val="00FC6213"/>
    <w:rsid w:val="00FC6DC0"/>
    <w:rsid w:val="00FD172C"/>
    <w:rsid w:val="00FD2314"/>
    <w:rsid w:val="00FD3BD6"/>
    <w:rsid w:val="00FD3CDB"/>
    <w:rsid w:val="00FD45A5"/>
    <w:rsid w:val="00FD4E0B"/>
    <w:rsid w:val="00FD7FB8"/>
    <w:rsid w:val="00FE40C1"/>
    <w:rsid w:val="00FF7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1565E1"/>
    <w:pPr>
      <w:snapToGrid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10">
    <w:name w:val="heading 1"/>
    <w:basedOn w:val="a1"/>
    <w:link w:val="11"/>
    <w:uiPriority w:val="9"/>
    <w:qFormat/>
    <w:rsid w:val="00D9485C"/>
    <w:pPr>
      <w:snapToGri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3">
    <w:name w:val="heading 3"/>
    <w:basedOn w:val="a1"/>
    <w:next w:val="a1"/>
    <w:link w:val="30"/>
    <w:uiPriority w:val="9"/>
    <w:unhideWhenUsed/>
    <w:qFormat/>
    <w:rsid w:val="00D9485C"/>
    <w:pPr>
      <w:keepNext/>
      <w:keepLines/>
      <w:snapToGri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">
    <w:name w:val="Заголовок №2_"/>
    <w:basedOn w:val="a2"/>
    <w:link w:val="20"/>
    <w:uiPriority w:val="99"/>
    <w:locked/>
    <w:rsid w:val="001565E1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1"/>
    <w:link w:val="2"/>
    <w:uiPriority w:val="99"/>
    <w:rsid w:val="001565E1"/>
    <w:pPr>
      <w:shd w:val="clear" w:color="auto" w:fill="FFFFFF"/>
      <w:snapToGrid/>
      <w:spacing w:before="420" w:after="240" w:line="240" w:lineRule="atLeast"/>
      <w:outlineLvl w:val="1"/>
    </w:pPr>
    <w:rPr>
      <w:rFonts w:eastAsiaTheme="minorHAnsi"/>
      <w:b/>
      <w:bCs/>
      <w:sz w:val="21"/>
      <w:szCs w:val="21"/>
      <w:lang w:eastAsia="en-US"/>
    </w:rPr>
  </w:style>
  <w:style w:type="character" w:customStyle="1" w:styleId="9">
    <w:name w:val="Основной текст (9)_"/>
    <w:basedOn w:val="a2"/>
    <w:link w:val="90"/>
    <w:uiPriority w:val="99"/>
    <w:locked/>
    <w:rsid w:val="001565E1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1"/>
    <w:link w:val="9"/>
    <w:uiPriority w:val="99"/>
    <w:rsid w:val="001565E1"/>
    <w:pPr>
      <w:shd w:val="clear" w:color="auto" w:fill="FFFFFF"/>
      <w:snapToGrid/>
      <w:spacing w:before="2580" w:line="240" w:lineRule="atLeast"/>
    </w:pPr>
    <w:rPr>
      <w:rFonts w:eastAsiaTheme="minorHAnsi"/>
      <w:i/>
      <w:iCs/>
      <w:sz w:val="21"/>
      <w:szCs w:val="21"/>
      <w:lang w:eastAsia="en-US"/>
    </w:rPr>
  </w:style>
  <w:style w:type="character" w:customStyle="1" w:styleId="a5">
    <w:name w:val="Основной текст + Курсив"/>
    <w:basedOn w:val="a2"/>
    <w:uiPriority w:val="99"/>
    <w:rsid w:val="001565E1"/>
    <w:rPr>
      <w:rFonts w:ascii="Times New Roman" w:hAnsi="Times New Roman" w:cs="Times New Roman"/>
      <w:b w:val="0"/>
      <w:bCs w:val="0"/>
      <w:i/>
      <w:iCs/>
      <w:spacing w:val="0"/>
      <w:sz w:val="21"/>
      <w:szCs w:val="21"/>
    </w:rPr>
  </w:style>
  <w:style w:type="paragraph" w:styleId="a6">
    <w:name w:val="Body Text"/>
    <w:basedOn w:val="a1"/>
    <w:link w:val="12"/>
    <w:uiPriority w:val="99"/>
    <w:rsid w:val="001565E1"/>
    <w:pPr>
      <w:shd w:val="clear" w:color="auto" w:fill="FFFFFF"/>
      <w:snapToGrid/>
      <w:spacing w:before="240" w:after="780" w:line="240" w:lineRule="atLeast"/>
    </w:pPr>
    <w:rPr>
      <w:sz w:val="21"/>
      <w:szCs w:val="21"/>
    </w:rPr>
  </w:style>
  <w:style w:type="character" w:customStyle="1" w:styleId="12">
    <w:name w:val="Основной текст Знак1"/>
    <w:basedOn w:val="a2"/>
    <w:link w:val="a6"/>
    <w:uiPriority w:val="99"/>
    <w:locked/>
    <w:rsid w:val="001565E1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a7">
    <w:name w:val="Основной текст Знак"/>
    <w:basedOn w:val="a2"/>
    <w:uiPriority w:val="99"/>
    <w:semiHidden/>
    <w:rsid w:val="001565E1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8">
    <w:name w:val="Title"/>
    <w:basedOn w:val="a1"/>
    <w:link w:val="a9"/>
    <w:uiPriority w:val="10"/>
    <w:qFormat/>
    <w:rsid w:val="001565E1"/>
    <w:pPr>
      <w:snapToGrid/>
      <w:ind w:right="-51"/>
      <w:jc w:val="center"/>
    </w:pPr>
    <w:rPr>
      <w:b/>
      <w:sz w:val="24"/>
    </w:rPr>
  </w:style>
  <w:style w:type="character" w:customStyle="1" w:styleId="a9">
    <w:name w:val="Название Знак"/>
    <w:basedOn w:val="a2"/>
    <w:link w:val="a8"/>
    <w:uiPriority w:val="10"/>
    <w:rsid w:val="001565E1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1565E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a">
    <w:name w:val="Block Text"/>
    <w:basedOn w:val="a1"/>
    <w:rsid w:val="001565E1"/>
    <w:pPr>
      <w:snapToGrid/>
      <w:ind w:left="-180" w:right="3"/>
      <w:jc w:val="both"/>
    </w:pPr>
    <w:rPr>
      <w:rFonts w:eastAsia="Times New Roman"/>
      <w:sz w:val="32"/>
      <w:szCs w:val="24"/>
    </w:rPr>
  </w:style>
  <w:style w:type="paragraph" w:styleId="ab">
    <w:name w:val="header"/>
    <w:basedOn w:val="a1"/>
    <w:link w:val="ac"/>
    <w:uiPriority w:val="99"/>
    <w:semiHidden/>
    <w:unhideWhenUsed/>
    <w:rsid w:val="00626F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626FAB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d">
    <w:name w:val="footer"/>
    <w:basedOn w:val="a1"/>
    <w:link w:val="ae"/>
    <w:uiPriority w:val="99"/>
    <w:semiHidden/>
    <w:unhideWhenUsed/>
    <w:rsid w:val="00626F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626FAB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2"/>
    <w:link w:val="32"/>
    <w:uiPriority w:val="99"/>
    <w:locked/>
    <w:rsid w:val="00453F7A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2">
    <w:name w:val="Основной текст (3)"/>
    <w:basedOn w:val="a1"/>
    <w:link w:val="31"/>
    <w:uiPriority w:val="99"/>
    <w:rsid w:val="00453F7A"/>
    <w:pPr>
      <w:shd w:val="clear" w:color="auto" w:fill="FFFFFF"/>
      <w:snapToGrid/>
      <w:spacing w:after="420" w:line="187" w:lineRule="exact"/>
    </w:pPr>
    <w:rPr>
      <w:rFonts w:eastAsiaTheme="minorHAnsi"/>
      <w:b/>
      <w:bCs/>
      <w:sz w:val="15"/>
      <w:szCs w:val="15"/>
      <w:lang w:eastAsia="en-US"/>
    </w:rPr>
  </w:style>
  <w:style w:type="character" w:customStyle="1" w:styleId="11">
    <w:name w:val="Заголовок 1 Знак"/>
    <w:basedOn w:val="a2"/>
    <w:link w:val="10"/>
    <w:uiPriority w:val="9"/>
    <w:rsid w:val="00D94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D9485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9485C"/>
  </w:style>
  <w:style w:type="character" w:customStyle="1" w:styleId="af">
    <w:name w:val="комментарий"/>
    <w:rsid w:val="00D9485C"/>
    <w:rPr>
      <w:rFonts w:ascii="Arial" w:hAnsi="Arial"/>
      <w:b/>
      <w:i/>
      <w:shd w:val="clear" w:color="auto" w:fill="FFFF99"/>
    </w:rPr>
  </w:style>
  <w:style w:type="paragraph" w:styleId="af0">
    <w:name w:val="No Spacing"/>
    <w:link w:val="af1"/>
    <w:qFormat/>
    <w:rsid w:val="00D94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rsid w:val="00D94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1"/>
    <w:uiPriority w:val="34"/>
    <w:qFormat/>
    <w:rsid w:val="00D9485C"/>
    <w:pPr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Strong"/>
    <w:basedOn w:val="a2"/>
    <w:uiPriority w:val="22"/>
    <w:qFormat/>
    <w:rsid w:val="00D9485C"/>
    <w:rPr>
      <w:b/>
      <w:bCs/>
    </w:rPr>
  </w:style>
  <w:style w:type="paragraph" w:customStyle="1" w:styleId="1">
    <w:name w:val="Стиль1"/>
    <w:basedOn w:val="a1"/>
    <w:rsid w:val="00D9485C"/>
    <w:pPr>
      <w:numPr>
        <w:ilvl w:val="1"/>
        <w:numId w:val="21"/>
      </w:numPr>
      <w:snapToGrid/>
    </w:pPr>
    <w:rPr>
      <w:rFonts w:eastAsia="Times New Roman"/>
      <w:i/>
      <w:sz w:val="24"/>
      <w:szCs w:val="24"/>
    </w:rPr>
  </w:style>
  <w:style w:type="paragraph" w:styleId="a">
    <w:name w:val="List Bullet"/>
    <w:basedOn w:val="a1"/>
    <w:rsid w:val="00D9485C"/>
    <w:pPr>
      <w:numPr>
        <w:numId w:val="22"/>
      </w:numPr>
      <w:snapToGrid/>
    </w:pPr>
    <w:rPr>
      <w:rFonts w:eastAsia="Times New Roman"/>
      <w:sz w:val="24"/>
      <w:szCs w:val="24"/>
    </w:rPr>
  </w:style>
  <w:style w:type="paragraph" w:styleId="4">
    <w:name w:val="List Bullet 4"/>
    <w:basedOn w:val="a1"/>
    <w:autoRedefine/>
    <w:rsid w:val="00D9485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napToGrid/>
      <w:spacing w:after="120"/>
      <w:ind w:left="1209"/>
      <w:jc w:val="center"/>
      <w:textAlignment w:val="baseline"/>
    </w:pPr>
    <w:rPr>
      <w:rFonts w:eastAsia="Times New Roman"/>
      <w:sz w:val="24"/>
    </w:rPr>
  </w:style>
  <w:style w:type="paragraph" w:customStyle="1" w:styleId="a0">
    <w:name w:val="МАЙ"/>
    <w:basedOn w:val="a1"/>
    <w:rsid w:val="00D9485C"/>
    <w:pPr>
      <w:numPr>
        <w:ilvl w:val="1"/>
        <w:numId w:val="23"/>
      </w:numPr>
      <w:overflowPunct w:val="0"/>
      <w:autoSpaceDE w:val="0"/>
      <w:autoSpaceDN w:val="0"/>
      <w:adjustRightInd w:val="0"/>
      <w:snapToGrid/>
      <w:spacing w:after="120"/>
      <w:ind w:firstLine="720"/>
      <w:jc w:val="center"/>
      <w:textAlignment w:val="baseline"/>
    </w:pPr>
    <w:rPr>
      <w:rFonts w:eastAsia="Times New Roman"/>
      <w:sz w:val="24"/>
      <w:lang w:eastAsia="en-US"/>
    </w:rPr>
  </w:style>
  <w:style w:type="paragraph" w:styleId="af4">
    <w:name w:val="Normal (Web)"/>
    <w:basedOn w:val="a1"/>
    <w:uiPriority w:val="99"/>
    <w:semiHidden/>
    <w:unhideWhenUsed/>
    <w:rsid w:val="00D9485C"/>
    <w:pPr>
      <w:snapToGri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5">
    <w:name w:val="Hyperlink"/>
    <w:basedOn w:val="a2"/>
    <w:uiPriority w:val="99"/>
    <w:unhideWhenUsed/>
    <w:rsid w:val="00D9485C"/>
    <w:rPr>
      <w:color w:val="0000FF" w:themeColor="hyperlink"/>
      <w:u w:val="single"/>
    </w:rPr>
  </w:style>
  <w:style w:type="table" w:styleId="af6">
    <w:name w:val="Table Grid"/>
    <w:basedOn w:val="a3"/>
    <w:uiPriority w:val="59"/>
    <w:rsid w:val="00D9485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D9485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9485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Document Map"/>
    <w:basedOn w:val="a1"/>
    <w:link w:val="af8"/>
    <w:uiPriority w:val="99"/>
    <w:semiHidden/>
    <w:unhideWhenUsed/>
    <w:rsid w:val="00D9485C"/>
    <w:pPr>
      <w:snapToGrid/>
    </w:pPr>
    <w:rPr>
      <w:rFonts w:ascii="Tahoma" w:eastAsiaTheme="minorEastAsia" w:hAnsi="Tahoma" w:cs="Tahoma"/>
      <w:sz w:val="16"/>
      <w:szCs w:val="16"/>
    </w:rPr>
  </w:style>
  <w:style w:type="character" w:customStyle="1" w:styleId="af8">
    <w:name w:val="Схема документа Знак"/>
    <w:basedOn w:val="a2"/>
    <w:link w:val="af7"/>
    <w:uiPriority w:val="99"/>
    <w:semiHidden/>
    <w:rsid w:val="00D9485C"/>
    <w:rPr>
      <w:rFonts w:ascii="Tahoma" w:eastAsiaTheme="minorEastAsia" w:hAnsi="Tahoma" w:cs="Tahoma"/>
      <w:sz w:val="16"/>
      <w:szCs w:val="16"/>
      <w:lang w:eastAsia="ru-RU"/>
    </w:rPr>
  </w:style>
  <w:style w:type="paragraph" w:styleId="af9">
    <w:name w:val="Balloon Text"/>
    <w:basedOn w:val="a1"/>
    <w:link w:val="afa"/>
    <w:uiPriority w:val="99"/>
    <w:semiHidden/>
    <w:unhideWhenUsed/>
    <w:rsid w:val="00D9485C"/>
    <w:pPr>
      <w:snapToGrid/>
    </w:pPr>
    <w:rPr>
      <w:rFonts w:ascii="Tahoma" w:eastAsiaTheme="minorEastAsia" w:hAnsi="Tahoma" w:cs="Tahoma"/>
      <w:sz w:val="16"/>
      <w:szCs w:val="16"/>
    </w:rPr>
  </w:style>
  <w:style w:type="character" w:customStyle="1" w:styleId="afa">
    <w:name w:val="Текст выноски Знак"/>
    <w:basedOn w:val="a2"/>
    <w:link w:val="af9"/>
    <w:uiPriority w:val="99"/>
    <w:semiHidden/>
    <w:rsid w:val="00D9485C"/>
    <w:rPr>
      <w:rFonts w:ascii="Tahoma" w:eastAsiaTheme="minorEastAsia" w:hAnsi="Tahoma" w:cs="Tahoma"/>
      <w:sz w:val="16"/>
      <w:szCs w:val="16"/>
      <w:lang w:eastAsia="ru-RU"/>
    </w:rPr>
  </w:style>
  <w:style w:type="character" w:styleId="afb">
    <w:name w:val="annotation reference"/>
    <w:basedOn w:val="a2"/>
    <w:uiPriority w:val="99"/>
    <w:semiHidden/>
    <w:unhideWhenUsed/>
    <w:rsid w:val="005518E0"/>
    <w:rPr>
      <w:sz w:val="16"/>
      <w:szCs w:val="16"/>
    </w:rPr>
  </w:style>
  <w:style w:type="paragraph" w:styleId="afc">
    <w:name w:val="annotation text"/>
    <w:basedOn w:val="a1"/>
    <w:link w:val="afd"/>
    <w:uiPriority w:val="99"/>
    <w:semiHidden/>
    <w:unhideWhenUsed/>
    <w:rsid w:val="005518E0"/>
  </w:style>
  <w:style w:type="character" w:customStyle="1" w:styleId="afd">
    <w:name w:val="Текст примечания Знак"/>
    <w:basedOn w:val="a2"/>
    <w:link w:val="afc"/>
    <w:uiPriority w:val="99"/>
    <w:semiHidden/>
    <w:rsid w:val="005518E0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5518E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5518E0"/>
    <w:rPr>
      <w:rFonts w:ascii="Times New Roman" w:eastAsia="Arial Unicode MS" w:hAnsi="Times New Roman" w:cs="Times New Roman"/>
      <w:b/>
      <w:bCs/>
      <w:sz w:val="20"/>
      <w:szCs w:val="20"/>
      <w:lang w:eastAsia="ru-RU"/>
    </w:rPr>
  </w:style>
  <w:style w:type="paragraph" w:styleId="aff0">
    <w:name w:val="endnote text"/>
    <w:basedOn w:val="a1"/>
    <w:link w:val="aff1"/>
    <w:uiPriority w:val="99"/>
    <w:semiHidden/>
    <w:unhideWhenUsed/>
    <w:rsid w:val="00A12B5D"/>
  </w:style>
  <w:style w:type="character" w:customStyle="1" w:styleId="aff1">
    <w:name w:val="Текст концевой сноски Знак"/>
    <w:basedOn w:val="a2"/>
    <w:link w:val="aff0"/>
    <w:uiPriority w:val="99"/>
    <w:semiHidden/>
    <w:rsid w:val="00A12B5D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styleId="aff2">
    <w:name w:val="endnote reference"/>
    <w:basedOn w:val="a2"/>
    <w:uiPriority w:val="99"/>
    <w:semiHidden/>
    <w:unhideWhenUsed/>
    <w:rsid w:val="00A12B5D"/>
    <w:rPr>
      <w:vertAlign w:val="superscript"/>
    </w:rPr>
  </w:style>
  <w:style w:type="paragraph" w:styleId="aff3">
    <w:name w:val="footnote text"/>
    <w:basedOn w:val="a1"/>
    <w:link w:val="aff4"/>
    <w:uiPriority w:val="99"/>
    <w:unhideWhenUsed/>
    <w:rsid w:val="00322244"/>
  </w:style>
  <w:style w:type="character" w:customStyle="1" w:styleId="aff4">
    <w:name w:val="Текст сноски Знак"/>
    <w:basedOn w:val="a2"/>
    <w:link w:val="aff3"/>
    <w:uiPriority w:val="99"/>
    <w:rsid w:val="00322244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styleId="aff5">
    <w:name w:val="footnote reference"/>
    <w:basedOn w:val="a2"/>
    <w:uiPriority w:val="99"/>
    <w:unhideWhenUsed/>
    <w:rsid w:val="00322244"/>
    <w:rPr>
      <w:vertAlign w:val="superscript"/>
    </w:rPr>
  </w:style>
  <w:style w:type="character" w:customStyle="1" w:styleId="tooltip">
    <w:name w:val="tooltip"/>
    <w:basedOn w:val="a2"/>
    <w:rsid w:val="00660027"/>
  </w:style>
  <w:style w:type="character" w:customStyle="1" w:styleId="matches">
    <w:name w:val="matches"/>
    <w:basedOn w:val="a2"/>
    <w:rsid w:val="00070009"/>
  </w:style>
  <w:style w:type="paragraph" w:customStyle="1" w:styleId="copyright-info">
    <w:name w:val="copyright-info"/>
    <w:basedOn w:val="a1"/>
    <w:rsid w:val="00070009"/>
    <w:pPr>
      <w:snapToGri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normal">
    <w:name w:val="normal"/>
    <w:rsid w:val="00464EEE"/>
    <w:pPr>
      <w:spacing w:after="0"/>
    </w:pPr>
    <w:rPr>
      <w:rFonts w:ascii="Arial" w:eastAsia="Arial" w:hAnsi="Arial" w:cs="Arial"/>
      <w:lang w:eastAsia="ru-RU"/>
    </w:rPr>
  </w:style>
  <w:style w:type="paragraph" w:styleId="21">
    <w:name w:val="Body Text Indent 2"/>
    <w:basedOn w:val="a1"/>
    <w:link w:val="22"/>
    <w:uiPriority w:val="99"/>
    <w:semiHidden/>
    <w:unhideWhenUsed/>
    <w:rsid w:val="00864C1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864C1C"/>
    <w:rPr>
      <w:rFonts w:ascii="Times New Roman" w:eastAsia="Arial Unicode MS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80BF6-9EE2-4424-BB4A-06013314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6318</Words>
  <Characters>36016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Kashirina_AV</dc:creator>
  <cp:lastModifiedBy>Shelekhova_kv</cp:lastModifiedBy>
  <cp:revision>13</cp:revision>
  <dcterms:created xsi:type="dcterms:W3CDTF">2019-02-12T03:26:00Z</dcterms:created>
  <dcterms:modified xsi:type="dcterms:W3CDTF">2021-11-22T11:27:00Z</dcterms:modified>
</cp:coreProperties>
</file>